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95191" w14:textId="77777777" w:rsidR="00F25B70" w:rsidRPr="007B136F" w:rsidRDefault="00F25B70" w:rsidP="00830B75">
      <w:pPr>
        <w:pBdr>
          <w:bottom w:val="single" w:sz="24" w:space="1" w:color="FF0000"/>
        </w:pBdr>
        <w:spacing w:after="0" w:line="240" w:lineRule="auto"/>
        <w:jc w:val="center"/>
        <w:rPr>
          <w:rFonts w:ascii="Cambria" w:hAnsi="Cambria" w:cs="Cambria"/>
          <w:b/>
          <w:bCs/>
          <w:sz w:val="52"/>
          <w:szCs w:val="44"/>
          <w:lang w:val="cs-CZ"/>
        </w:rPr>
      </w:pPr>
      <w:r w:rsidRPr="007B136F">
        <w:rPr>
          <w:rFonts w:ascii="Cambria" w:hAnsi="Cambria" w:cs="Cambria"/>
          <w:b/>
          <w:bCs/>
          <w:sz w:val="52"/>
          <w:szCs w:val="44"/>
          <w:lang w:val="cs-CZ"/>
        </w:rPr>
        <w:t>S</w:t>
      </w:r>
      <w:r w:rsidR="00857311" w:rsidRPr="007B136F">
        <w:rPr>
          <w:rFonts w:ascii="Cambria" w:hAnsi="Cambria" w:cs="Cambria"/>
          <w:b/>
          <w:bCs/>
          <w:sz w:val="52"/>
          <w:szCs w:val="44"/>
          <w:lang w:val="cs-CZ"/>
        </w:rPr>
        <w:t>m</w:t>
      </w:r>
      <w:r w:rsidRPr="007B136F">
        <w:rPr>
          <w:rFonts w:ascii="Cambria" w:hAnsi="Cambria" w:cs="Cambria"/>
          <w:b/>
          <w:bCs/>
          <w:sz w:val="52"/>
          <w:szCs w:val="44"/>
          <w:lang w:val="cs-CZ"/>
        </w:rPr>
        <w:t>louva o dílo</w:t>
      </w:r>
    </w:p>
    <w:p w14:paraId="05EAE87E" w14:textId="77777777" w:rsidR="00E41C6C" w:rsidRPr="00264963" w:rsidRDefault="00E41C6C" w:rsidP="00C13A16">
      <w:pPr>
        <w:rPr>
          <w:rFonts w:ascii="Cambria" w:hAnsi="Cambria" w:cs="Arial"/>
          <w:sz w:val="2"/>
          <w:szCs w:val="2"/>
          <w:lang w:val="cs-CZ"/>
        </w:rPr>
      </w:pPr>
    </w:p>
    <w:p w14:paraId="1FE5E1D2" w14:textId="77777777" w:rsidR="00C13A16" w:rsidRPr="00264963" w:rsidRDefault="001943F3" w:rsidP="00C13A16">
      <w:pPr>
        <w:rPr>
          <w:rFonts w:ascii="Cambria" w:hAnsi="Cambria" w:cs="Arial"/>
          <w:lang w:val="cs-CZ"/>
        </w:rPr>
      </w:pPr>
      <w:r w:rsidRPr="00264963">
        <w:rPr>
          <w:rFonts w:ascii="Cambria" w:hAnsi="Cambria" w:cs="Arial"/>
          <w:lang w:val="cs-CZ"/>
        </w:rPr>
        <w:t>evidována u Objednatele pod č</w:t>
      </w:r>
      <w:r w:rsidR="00C13A16" w:rsidRPr="00264963">
        <w:rPr>
          <w:rFonts w:ascii="Cambria" w:hAnsi="Cambria" w:cs="Arial"/>
          <w:lang w:val="cs-CZ"/>
        </w:rPr>
        <w:t xml:space="preserve">. </w:t>
      </w:r>
      <w:r w:rsidR="007C645F" w:rsidRPr="00264963">
        <w:rPr>
          <w:highlight w:val="yellow"/>
          <w:shd w:val="clear" w:color="auto" w:fill="FFFF00"/>
          <w:lang w:val="cs-CZ"/>
        </w:rPr>
        <w:fldChar w:fldCharType="begin">
          <w:ffData>
            <w:name w:val="Text2"/>
            <w:enabled/>
            <w:calcOnExit w:val="0"/>
            <w:textInput/>
          </w:ffData>
        </w:fldChar>
      </w:r>
      <w:r w:rsidR="00C13A16" w:rsidRPr="00264963">
        <w:rPr>
          <w:highlight w:val="yellow"/>
          <w:shd w:val="clear" w:color="auto" w:fill="FFFF00"/>
          <w:lang w:val="cs-CZ"/>
        </w:rPr>
        <w:instrText xml:space="preserve"> FORMTEXT </w:instrText>
      </w:r>
      <w:r w:rsidR="007C645F" w:rsidRPr="00264963">
        <w:rPr>
          <w:highlight w:val="yellow"/>
          <w:shd w:val="clear" w:color="auto" w:fill="FFFF00"/>
          <w:lang w:val="cs-CZ"/>
        </w:rPr>
      </w:r>
      <w:r w:rsidR="007C645F" w:rsidRPr="00264963">
        <w:rPr>
          <w:highlight w:val="yellow"/>
          <w:shd w:val="clear" w:color="auto" w:fill="FFFF00"/>
          <w:lang w:val="cs-CZ"/>
        </w:rPr>
        <w:fldChar w:fldCharType="separate"/>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7C645F" w:rsidRPr="00264963">
        <w:rPr>
          <w:highlight w:val="yellow"/>
          <w:shd w:val="clear" w:color="auto" w:fill="FFFF00"/>
          <w:lang w:val="cs-CZ"/>
        </w:rPr>
        <w:fldChar w:fldCharType="end"/>
      </w:r>
    </w:p>
    <w:p w14:paraId="51150A08" w14:textId="77777777" w:rsidR="001943F3" w:rsidRPr="00264963" w:rsidRDefault="001943F3" w:rsidP="00C13A16">
      <w:pPr>
        <w:rPr>
          <w:rFonts w:ascii="Cambria" w:hAnsi="Cambria" w:cs="Arial"/>
          <w:lang w:val="cs-CZ"/>
        </w:rPr>
      </w:pPr>
      <w:r w:rsidRPr="00264963">
        <w:rPr>
          <w:rFonts w:ascii="Cambria" w:hAnsi="Cambria" w:cs="Arial"/>
          <w:lang w:val="cs-CZ"/>
        </w:rPr>
        <w:t>a u Zhotovitele pod č</w:t>
      </w:r>
      <w:r w:rsidR="00C13A16" w:rsidRPr="00264963">
        <w:rPr>
          <w:rFonts w:ascii="Cambria" w:hAnsi="Cambria" w:cs="Arial"/>
          <w:lang w:val="cs-CZ"/>
        </w:rPr>
        <w:t xml:space="preserve">. </w:t>
      </w:r>
      <w:r w:rsidR="007C645F" w:rsidRPr="00264963">
        <w:rPr>
          <w:highlight w:val="yellow"/>
          <w:shd w:val="clear" w:color="auto" w:fill="FFFF00"/>
          <w:lang w:val="cs-CZ"/>
        </w:rPr>
        <w:fldChar w:fldCharType="begin">
          <w:ffData>
            <w:name w:val="Text2"/>
            <w:enabled/>
            <w:calcOnExit w:val="0"/>
            <w:textInput/>
          </w:ffData>
        </w:fldChar>
      </w:r>
      <w:r w:rsidR="00C13A16" w:rsidRPr="00264963">
        <w:rPr>
          <w:highlight w:val="yellow"/>
          <w:shd w:val="clear" w:color="auto" w:fill="FFFF00"/>
          <w:lang w:val="cs-CZ"/>
        </w:rPr>
        <w:instrText xml:space="preserve"> FORMTEXT </w:instrText>
      </w:r>
      <w:r w:rsidR="007C645F" w:rsidRPr="00264963">
        <w:rPr>
          <w:highlight w:val="yellow"/>
          <w:shd w:val="clear" w:color="auto" w:fill="FFFF00"/>
          <w:lang w:val="cs-CZ"/>
        </w:rPr>
      </w:r>
      <w:r w:rsidR="007C645F" w:rsidRPr="00264963">
        <w:rPr>
          <w:highlight w:val="yellow"/>
          <w:shd w:val="clear" w:color="auto" w:fill="FFFF00"/>
          <w:lang w:val="cs-CZ"/>
        </w:rPr>
        <w:fldChar w:fldCharType="separate"/>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7C645F" w:rsidRPr="00264963">
        <w:rPr>
          <w:highlight w:val="yellow"/>
          <w:shd w:val="clear" w:color="auto" w:fill="FFFF00"/>
          <w:lang w:val="cs-CZ"/>
        </w:rPr>
        <w:fldChar w:fldCharType="end"/>
      </w:r>
    </w:p>
    <w:p w14:paraId="2F2EBF75" w14:textId="77777777" w:rsidR="00C84005" w:rsidRPr="00264963" w:rsidRDefault="00C84005" w:rsidP="00C84005">
      <w:pPr>
        <w:jc w:val="center"/>
        <w:rPr>
          <w:rFonts w:ascii="Cambria" w:hAnsi="Cambria" w:cs="Cambria"/>
          <w:lang w:val="cs-CZ"/>
        </w:rPr>
      </w:pPr>
      <w:r w:rsidRPr="00264963">
        <w:rPr>
          <w:rFonts w:ascii="Cambria" w:hAnsi="Cambria" w:cs="Cambria"/>
          <w:lang w:val="cs-CZ"/>
        </w:rPr>
        <w:t>(dále</w:t>
      </w:r>
      <w:r w:rsidR="00F84014" w:rsidRPr="00264963">
        <w:rPr>
          <w:rFonts w:ascii="Cambria" w:hAnsi="Cambria" w:cs="Cambria"/>
          <w:lang w:val="cs-CZ"/>
        </w:rPr>
        <w:t xml:space="preserve"> též </w:t>
      </w:r>
      <w:r w:rsidRPr="00264963">
        <w:rPr>
          <w:rFonts w:ascii="Cambria" w:hAnsi="Cambria" w:cs="Cambria"/>
          <w:lang w:val="cs-CZ"/>
        </w:rPr>
        <w:t xml:space="preserve">„Smlouva“) ve smyslu § 51 odstavce 1 zákona č. 134/2016 Sb., o zadávání veřejných zakázek, ve znění pozdějších předpisů, uzavřená dle § </w:t>
      </w:r>
      <w:smartTag w:uri="urn:schemas-microsoft-com:office:smarttags" w:element="metricconverter">
        <w:smartTagPr>
          <w:attr w:name="ProductID" w:val="2586 a"/>
        </w:smartTagPr>
        <w:r w:rsidRPr="00264963">
          <w:rPr>
            <w:rFonts w:ascii="Cambria" w:hAnsi="Cambria" w:cs="Cambria"/>
            <w:lang w:val="cs-CZ"/>
          </w:rPr>
          <w:t>2586 a</w:t>
        </w:r>
      </w:smartTag>
      <w:r w:rsidRPr="00264963">
        <w:rPr>
          <w:rFonts w:ascii="Cambria" w:hAnsi="Cambria" w:cs="Cambria"/>
          <w:lang w:val="cs-CZ"/>
        </w:rPr>
        <w:t xml:space="preserve"> násl. zákona </w:t>
      </w:r>
      <w:r w:rsidRPr="00264963">
        <w:rPr>
          <w:rFonts w:ascii="Cambria" w:hAnsi="Cambria" w:cs="Cambria"/>
          <w:lang w:val="cs-CZ"/>
        </w:rPr>
        <w:br/>
        <w:t>č. 89/2012 Sb., občanský zákoník, ve znění pozdějších předpisů (dále jen</w:t>
      </w:r>
      <w:r w:rsidRPr="00264963">
        <w:rPr>
          <w:rFonts w:ascii="Cambria" w:hAnsi="Cambria" w:cs="Cambria"/>
          <w:lang w:val="cs-CZ"/>
        </w:rPr>
        <w:br/>
        <w:t xml:space="preserve"> „občanský zákoník“)</w:t>
      </w:r>
    </w:p>
    <w:p w14:paraId="2F73AA38" w14:textId="77777777" w:rsidR="00B54677" w:rsidRPr="00264963" w:rsidRDefault="00B54677" w:rsidP="00C84005">
      <w:pPr>
        <w:jc w:val="center"/>
        <w:rPr>
          <w:rFonts w:ascii="Cambria" w:hAnsi="Cambria" w:cs="Cambria"/>
          <w:lang w:val="cs-CZ"/>
        </w:rPr>
      </w:pPr>
    </w:p>
    <w:p w14:paraId="03560176" w14:textId="77777777" w:rsidR="00F25B70" w:rsidRPr="00264963" w:rsidRDefault="00F25B70" w:rsidP="00792142">
      <w:pPr>
        <w:pStyle w:val="Nadpis1"/>
        <w:spacing w:before="360" w:line="240" w:lineRule="auto"/>
        <w:ind w:left="0"/>
        <w:rPr>
          <w:sz w:val="22"/>
          <w:szCs w:val="22"/>
          <w:lang w:val="cs-CZ"/>
        </w:rPr>
      </w:pPr>
      <w:r w:rsidRPr="00264963">
        <w:rPr>
          <w:sz w:val="22"/>
          <w:szCs w:val="22"/>
          <w:lang w:val="cs-CZ"/>
        </w:rPr>
        <w:t>Smluvní strany</w:t>
      </w:r>
    </w:p>
    <w:p w14:paraId="1582BA8D" w14:textId="77777777" w:rsidR="00396C9C" w:rsidRPr="00264963" w:rsidRDefault="007B136F" w:rsidP="00396C9C">
      <w:pPr>
        <w:pStyle w:val="Nadpis2"/>
        <w:numPr>
          <w:ilvl w:val="1"/>
          <w:numId w:val="7"/>
        </w:numPr>
        <w:ind w:left="851"/>
        <w:rPr>
          <w:b/>
          <w:bCs/>
          <w:i/>
          <w:iCs/>
          <w:sz w:val="22"/>
          <w:szCs w:val="22"/>
          <w:lang w:val="cs-CZ"/>
        </w:rPr>
      </w:pPr>
      <w:r>
        <w:rPr>
          <w:b/>
          <w:bCs/>
          <w:i/>
          <w:iCs/>
          <w:sz w:val="22"/>
          <w:szCs w:val="22"/>
        </w:rPr>
        <w:t xml:space="preserve">Město Mnichovice </w:t>
      </w:r>
    </w:p>
    <w:p w14:paraId="533B6CEB" w14:textId="77777777" w:rsidR="00396C9C" w:rsidRPr="00264963" w:rsidRDefault="00396C9C" w:rsidP="00396C9C">
      <w:pPr>
        <w:tabs>
          <w:tab w:val="left" w:pos="3402"/>
        </w:tabs>
        <w:spacing w:line="240" w:lineRule="auto"/>
        <w:ind w:left="3402" w:hanging="3402"/>
        <w:jc w:val="both"/>
        <w:rPr>
          <w:rFonts w:ascii="Cambria" w:hAnsi="Cambria"/>
          <w:lang w:val="cs-CZ"/>
        </w:rPr>
      </w:pPr>
      <w:r w:rsidRPr="00264963">
        <w:rPr>
          <w:rFonts w:ascii="Cambria" w:hAnsi="Cambria" w:cs="Cambria"/>
          <w:lang w:val="cs-CZ"/>
        </w:rPr>
        <w:t>Sídlo:</w:t>
      </w:r>
      <w:r w:rsidRPr="00264963">
        <w:rPr>
          <w:rFonts w:ascii="Cambria" w:hAnsi="Cambria"/>
          <w:lang w:val="cs-CZ"/>
        </w:rPr>
        <w:tab/>
      </w:r>
      <w:r w:rsidR="007B136F" w:rsidRPr="0073747D">
        <w:rPr>
          <w:rFonts w:asciiTheme="majorHAnsi" w:hAnsiTheme="majorHAnsi"/>
        </w:rPr>
        <w:t>Masarykovo náměstí 83, 251 64 Mnichovice</w:t>
      </w:r>
    </w:p>
    <w:p w14:paraId="29CE47F8" w14:textId="77777777" w:rsidR="00396C9C" w:rsidRPr="00264963" w:rsidRDefault="00396C9C" w:rsidP="00396C9C">
      <w:pPr>
        <w:pStyle w:val="Bezmezer"/>
        <w:tabs>
          <w:tab w:val="left" w:pos="3402"/>
        </w:tabs>
        <w:spacing w:line="240" w:lineRule="auto"/>
        <w:rPr>
          <w:sz w:val="22"/>
          <w:szCs w:val="22"/>
        </w:rPr>
      </w:pPr>
      <w:r w:rsidRPr="00264963">
        <w:rPr>
          <w:sz w:val="22"/>
          <w:szCs w:val="22"/>
        </w:rPr>
        <w:t>Statutární zástupce:</w:t>
      </w:r>
      <w:r w:rsidRPr="00264963">
        <w:rPr>
          <w:sz w:val="22"/>
          <w:szCs w:val="22"/>
        </w:rPr>
        <w:tab/>
      </w:r>
      <w:r w:rsidR="00563667">
        <w:rPr>
          <w:rFonts w:asciiTheme="majorHAnsi" w:hAnsiTheme="majorHAnsi"/>
          <w:sz w:val="22"/>
        </w:rPr>
        <w:t>Mgr. Petra Pecková, starostka</w:t>
      </w:r>
    </w:p>
    <w:p w14:paraId="69ABAB57" w14:textId="77777777" w:rsidR="00396C9C" w:rsidRPr="00264963" w:rsidRDefault="00396C9C" w:rsidP="00396C9C">
      <w:pPr>
        <w:pStyle w:val="Bezmezer"/>
        <w:tabs>
          <w:tab w:val="left" w:pos="3402"/>
        </w:tabs>
        <w:spacing w:line="240" w:lineRule="auto"/>
        <w:rPr>
          <w:sz w:val="22"/>
          <w:szCs w:val="22"/>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7B136F">
        <w:rPr>
          <w:rFonts w:asciiTheme="majorHAnsi" w:hAnsiTheme="majorHAnsi"/>
          <w:sz w:val="22"/>
        </w:rPr>
        <w:t>00240478</w:t>
      </w:r>
    </w:p>
    <w:p w14:paraId="79D915EC" w14:textId="77777777" w:rsidR="00396C9C" w:rsidRPr="009B2936" w:rsidRDefault="00396C9C" w:rsidP="00396C9C">
      <w:pPr>
        <w:pStyle w:val="Bezmezer"/>
        <w:tabs>
          <w:tab w:val="left" w:pos="3402"/>
        </w:tabs>
        <w:spacing w:after="120" w:line="240" w:lineRule="auto"/>
        <w:rPr>
          <w:sz w:val="22"/>
          <w:szCs w:val="22"/>
        </w:rPr>
      </w:pPr>
      <w:r w:rsidRPr="009B2936">
        <w:rPr>
          <w:sz w:val="22"/>
          <w:szCs w:val="22"/>
        </w:rPr>
        <w:t>Bankovní spojení, č.ú.</w:t>
      </w:r>
      <w:r w:rsidRPr="009B2936">
        <w:rPr>
          <w:sz w:val="22"/>
          <w:szCs w:val="22"/>
        </w:rPr>
        <w:tab/>
      </w:r>
      <w:r w:rsidR="009B2936" w:rsidRPr="009B2936">
        <w:rPr>
          <w:sz w:val="22"/>
          <w:szCs w:val="22"/>
        </w:rPr>
        <w:t>Komerční banka Praha, pobočka Říčany, 1727201/0100</w:t>
      </w:r>
    </w:p>
    <w:p w14:paraId="182AFF77" w14:textId="77777777" w:rsidR="0048189A" w:rsidRDefault="0048189A" w:rsidP="00396C9C">
      <w:pPr>
        <w:pStyle w:val="Bezmezer"/>
        <w:tabs>
          <w:tab w:val="left" w:pos="3402"/>
        </w:tabs>
        <w:spacing w:after="120" w:line="240" w:lineRule="auto"/>
        <w:rPr>
          <w:sz w:val="22"/>
          <w:szCs w:val="22"/>
        </w:rPr>
      </w:pPr>
      <w:r w:rsidRPr="009B2936">
        <w:rPr>
          <w:sz w:val="22"/>
          <w:szCs w:val="22"/>
        </w:rPr>
        <w:t>Datová schránka:</w:t>
      </w:r>
      <w:r w:rsidRPr="009B2936">
        <w:rPr>
          <w:sz w:val="22"/>
          <w:szCs w:val="22"/>
        </w:rPr>
        <w:tab/>
      </w:r>
      <w:r w:rsidR="009B2936" w:rsidRPr="009B2936">
        <w:rPr>
          <w:sz w:val="22"/>
          <w:szCs w:val="22"/>
        </w:rPr>
        <w:t>ha5bg2f</w:t>
      </w:r>
    </w:p>
    <w:p w14:paraId="44972E1B" w14:textId="77777777" w:rsidR="00FF027A" w:rsidRDefault="00FF027A" w:rsidP="00396C9C">
      <w:pPr>
        <w:pStyle w:val="Bezmezer"/>
        <w:tabs>
          <w:tab w:val="left" w:pos="3402"/>
        </w:tabs>
        <w:spacing w:after="120" w:line="240" w:lineRule="auto"/>
        <w:rPr>
          <w:sz w:val="22"/>
          <w:szCs w:val="22"/>
        </w:rPr>
      </w:pPr>
      <w:r>
        <w:rPr>
          <w:sz w:val="22"/>
          <w:szCs w:val="22"/>
        </w:rPr>
        <w:t xml:space="preserve">Osoba oprávněná </w:t>
      </w:r>
      <w:r>
        <w:rPr>
          <w:sz w:val="22"/>
          <w:szCs w:val="22"/>
        </w:rPr>
        <w:tab/>
      </w:r>
    </w:p>
    <w:p w14:paraId="76D08C49" w14:textId="77777777" w:rsidR="00FF027A" w:rsidRDefault="00FF027A" w:rsidP="00396C9C">
      <w:pPr>
        <w:pStyle w:val="Bezmezer"/>
        <w:tabs>
          <w:tab w:val="left" w:pos="3402"/>
        </w:tabs>
        <w:spacing w:after="120" w:line="240" w:lineRule="auto"/>
        <w:rPr>
          <w:sz w:val="22"/>
          <w:szCs w:val="22"/>
        </w:rPr>
      </w:pPr>
      <w:r>
        <w:rPr>
          <w:sz w:val="22"/>
          <w:szCs w:val="22"/>
        </w:rPr>
        <w:t>jednat ve věcech technických</w:t>
      </w:r>
    </w:p>
    <w:p w14:paraId="39A2BB7D" w14:textId="77777777" w:rsidR="00FF027A" w:rsidRDefault="00FF027A" w:rsidP="00396C9C">
      <w:pPr>
        <w:pStyle w:val="Bezmezer"/>
        <w:tabs>
          <w:tab w:val="left" w:pos="3402"/>
        </w:tabs>
        <w:spacing w:after="120" w:line="240" w:lineRule="auto"/>
        <w:rPr>
          <w:sz w:val="22"/>
          <w:szCs w:val="22"/>
        </w:rPr>
      </w:pPr>
      <w:r>
        <w:rPr>
          <w:sz w:val="22"/>
          <w:szCs w:val="22"/>
        </w:rPr>
        <w:t>Kontakt</w:t>
      </w:r>
    </w:p>
    <w:p w14:paraId="32FF84B3" w14:textId="77777777" w:rsidR="00FF027A" w:rsidRPr="00264963" w:rsidRDefault="00FF027A" w:rsidP="00396C9C">
      <w:pPr>
        <w:pStyle w:val="Bezmezer"/>
        <w:tabs>
          <w:tab w:val="left" w:pos="3402"/>
        </w:tabs>
        <w:spacing w:after="120" w:line="240" w:lineRule="auto"/>
        <w:rPr>
          <w:sz w:val="22"/>
          <w:szCs w:val="22"/>
          <w:lang w:eastAsia="cs-CZ"/>
        </w:rPr>
      </w:pPr>
    </w:p>
    <w:p w14:paraId="0F929C26" w14:textId="77777777" w:rsidR="00F3483B" w:rsidRPr="00264963" w:rsidRDefault="0048189A" w:rsidP="0086404A">
      <w:pPr>
        <w:pStyle w:val="Bezmezer"/>
        <w:tabs>
          <w:tab w:val="left" w:pos="3402"/>
        </w:tabs>
        <w:spacing w:after="0" w:line="240" w:lineRule="auto"/>
        <w:ind w:left="3402" w:hanging="3402"/>
        <w:jc w:val="left"/>
        <w:rPr>
          <w:sz w:val="22"/>
          <w:szCs w:val="22"/>
        </w:rPr>
      </w:pPr>
      <w:r w:rsidRPr="00264963">
        <w:rPr>
          <w:sz w:val="22"/>
          <w:szCs w:val="22"/>
          <w:lang w:eastAsia="cs-CZ"/>
        </w:rPr>
        <w:tab/>
      </w:r>
    </w:p>
    <w:p w14:paraId="067D1E79" w14:textId="77777777" w:rsidR="001E3D7B" w:rsidRPr="00264963" w:rsidRDefault="001E3D7B" w:rsidP="001E3D7B">
      <w:pPr>
        <w:pStyle w:val="Bezmezer"/>
        <w:spacing w:before="240"/>
        <w:rPr>
          <w:sz w:val="22"/>
          <w:szCs w:val="22"/>
        </w:rPr>
      </w:pPr>
      <w:r w:rsidRPr="00264963">
        <w:rPr>
          <w:sz w:val="22"/>
          <w:szCs w:val="22"/>
        </w:rPr>
        <w:t xml:space="preserve"> (dále jen „Zadavatel nebo Objednatel“)</w:t>
      </w:r>
    </w:p>
    <w:p w14:paraId="0906B212" w14:textId="77777777" w:rsidR="001242C6" w:rsidRPr="00264963" w:rsidRDefault="001242C6" w:rsidP="009E7C42">
      <w:pPr>
        <w:pStyle w:val="Bezmezer"/>
        <w:rPr>
          <w:sz w:val="22"/>
          <w:szCs w:val="22"/>
        </w:rPr>
      </w:pPr>
    </w:p>
    <w:p w14:paraId="60EA1329" w14:textId="77777777" w:rsidR="00F25B70" w:rsidRPr="00264963" w:rsidRDefault="007C645F" w:rsidP="00FD4C77">
      <w:pPr>
        <w:pStyle w:val="Nadpis2"/>
        <w:numPr>
          <w:ilvl w:val="1"/>
          <w:numId w:val="21"/>
        </w:numPr>
        <w:ind w:left="851"/>
        <w:rPr>
          <w:b/>
          <w:bCs/>
          <w:i/>
          <w:iCs/>
          <w:sz w:val="22"/>
          <w:szCs w:val="22"/>
          <w:highlight w:val="yellow"/>
          <w:lang w:val="cs-CZ"/>
        </w:rPr>
      </w:pPr>
      <w:r w:rsidRPr="00264963">
        <w:rPr>
          <w:b/>
          <w:bCs/>
          <w:i/>
          <w:iCs/>
          <w:sz w:val="22"/>
          <w:szCs w:val="22"/>
          <w:highlight w:val="yellow"/>
          <w:shd w:val="clear" w:color="auto" w:fill="FFFF00"/>
          <w:lang w:val="cs-CZ"/>
        </w:rPr>
        <w:fldChar w:fldCharType="begin">
          <w:ffData>
            <w:name w:val="Text1"/>
            <w:enabled/>
            <w:calcOnExit w:val="0"/>
            <w:textInput/>
          </w:ffData>
        </w:fldChar>
      </w:r>
      <w:bookmarkStart w:id="0" w:name="Text1"/>
      <w:r w:rsidR="00DE46E6" w:rsidRPr="00264963">
        <w:rPr>
          <w:b/>
          <w:bCs/>
          <w:i/>
          <w:iCs/>
          <w:sz w:val="22"/>
          <w:szCs w:val="22"/>
          <w:highlight w:val="yellow"/>
          <w:shd w:val="clear" w:color="auto" w:fill="FFFF00"/>
          <w:lang w:val="cs-CZ"/>
        </w:rPr>
        <w:instrText xml:space="preserve"> FORMTEXT </w:instrText>
      </w:r>
      <w:r w:rsidRPr="00264963">
        <w:rPr>
          <w:b/>
          <w:bCs/>
          <w:i/>
          <w:iCs/>
          <w:sz w:val="22"/>
          <w:szCs w:val="22"/>
          <w:highlight w:val="yellow"/>
          <w:shd w:val="clear" w:color="auto" w:fill="FFFF00"/>
          <w:lang w:val="cs-CZ"/>
        </w:rPr>
      </w:r>
      <w:r w:rsidRPr="00264963">
        <w:rPr>
          <w:b/>
          <w:bCs/>
          <w:i/>
          <w:iCs/>
          <w:sz w:val="22"/>
          <w:szCs w:val="22"/>
          <w:highlight w:val="yellow"/>
          <w:shd w:val="clear" w:color="auto" w:fill="FFFF00"/>
          <w:lang w:val="cs-CZ"/>
        </w:rPr>
        <w:fldChar w:fldCharType="separate"/>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Pr="00264963">
        <w:rPr>
          <w:b/>
          <w:bCs/>
          <w:i/>
          <w:iCs/>
          <w:sz w:val="22"/>
          <w:szCs w:val="22"/>
          <w:highlight w:val="yellow"/>
          <w:shd w:val="clear" w:color="auto" w:fill="FFFF00"/>
          <w:lang w:val="cs-CZ"/>
        </w:rPr>
        <w:fldChar w:fldCharType="end"/>
      </w:r>
      <w:bookmarkEnd w:id="0"/>
    </w:p>
    <w:p w14:paraId="0EEDF5B2" w14:textId="77777777" w:rsidR="00F25B70" w:rsidRPr="00264963" w:rsidRDefault="00F25B70" w:rsidP="004C33C5">
      <w:pPr>
        <w:pStyle w:val="Bezmezer"/>
        <w:tabs>
          <w:tab w:val="left" w:pos="3402"/>
        </w:tabs>
        <w:spacing w:line="240" w:lineRule="auto"/>
        <w:rPr>
          <w:sz w:val="22"/>
          <w:szCs w:val="22"/>
        </w:rPr>
      </w:pPr>
      <w:r w:rsidRPr="00264963">
        <w:rPr>
          <w:sz w:val="22"/>
          <w:szCs w:val="22"/>
        </w:rPr>
        <w:t>Sídlo:</w:t>
      </w:r>
      <w:r w:rsidRPr="00264963">
        <w:rPr>
          <w:sz w:val="22"/>
          <w:szCs w:val="22"/>
        </w:rPr>
        <w:tab/>
      </w:r>
      <w:bookmarkStart w:id="1" w:name="Text2"/>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bookmarkEnd w:id="1"/>
    </w:p>
    <w:p w14:paraId="59F7736C" w14:textId="77777777" w:rsidR="00F25B70" w:rsidRPr="00264963" w:rsidRDefault="00F25B70" w:rsidP="004758C6">
      <w:pPr>
        <w:pStyle w:val="Nadpis2"/>
        <w:numPr>
          <w:ilvl w:val="0"/>
          <w:numId w:val="0"/>
        </w:numPr>
        <w:tabs>
          <w:tab w:val="left" w:pos="3402"/>
        </w:tabs>
        <w:spacing w:line="240" w:lineRule="auto"/>
        <w:rPr>
          <w:sz w:val="22"/>
          <w:szCs w:val="22"/>
          <w:lang w:val="cs-CZ"/>
        </w:rPr>
      </w:pPr>
      <w:r w:rsidRPr="00264963">
        <w:rPr>
          <w:sz w:val="22"/>
          <w:szCs w:val="22"/>
          <w:lang w:val="cs-CZ"/>
        </w:rPr>
        <w:t>Statutární zástupce:</w:t>
      </w:r>
      <w:r w:rsidR="004758C6" w:rsidRPr="00264963">
        <w:rPr>
          <w:sz w:val="22"/>
          <w:szCs w:val="22"/>
          <w:lang w:val="cs-CZ"/>
        </w:rPr>
        <w:tab/>
      </w:r>
      <w:r w:rsidR="007C645F" w:rsidRPr="00264963">
        <w:rPr>
          <w:sz w:val="22"/>
          <w:szCs w:val="22"/>
          <w:highlight w:val="yellow"/>
          <w:shd w:val="clear" w:color="auto" w:fill="FFFF00"/>
          <w:lang w:val="cs-CZ"/>
        </w:rPr>
        <w:fldChar w:fldCharType="begin">
          <w:ffData>
            <w:name w:val="Text2"/>
            <w:enabled/>
            <w:calcOnExit w:val="0"/>
            <w:textInput/>
          </w:ffData>
        </w:fldChar>
      </w:r>
      <w:r w:rsidR="00DE46E6" w:rsidRPr="00264963">
        <w:rPr>
          <w:sz w:val="22"/>
          <w:szCs w:val="22"/>
          <w:highlight w:val="yellow"/>
          <w:shd w:val="clear" w:color="auto" w:fill="FFFF00"/>
          <w:lang w:val="cs-CZ"/>
        </w:rPr>
        <w:instrText xml:space="preserve"> FORMTEXT </w:instrText>
      </w:r>
      <w:r w:rsidR="007C645F" w:rsidRPr="00264963">
        <w:rPr>
          <w:sz w:val="22"/>
          <w:szCs w:val="22"/>
          <w:highlight w:val="yellow"/>
          <w:shd w:val="clear" w:color="auto" w:fill="FFFF00"/>
          <w:lang w:val="cs-CZ"/>
        </w:rPr>
      </w:r>
      <w:r w:rsidR="007C645F" w:rsidRPr="00264963">
        <w:rPr>
          <w:sz w:val="22"/>
          <w:szCs w:val="22"/>
          <w:highlight w:val="yellow"/>
          <w:shd w:val="clear" w:color="auto" w:fill="FFFF00"/>
          <w:lang w:val="cs-CZ"/>
        </w:rPr>
        <w:fldChar w:fldCharType="separate"/>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7C645F" w:rsidRPr="00264963">
        <w:rPr>
          <w:sz w:val="22"/>
          <w:szCs w:val="22"/>
          <w:highlight w:val="yellow"/>
          <w:shd w:val="clear" w:color="auto" w:fill="FFFF00"/>
          <w:lang w:val="cs-CZ"/>
        </w:rPr>
        <w:fldChar w:fldCharType="end"/>
      </w:r>
    </w:p>
    <w:p w14:paraId="0513D433" w14:textId="77777777" w:rsidR="00F25B70" w:rsidRPr="00264963" w:rsidRDefault="00F25B70" w:rsidP="004C33C5">
      <w:pPr>
        <w:pStyle w:val="Bezmezer"/>
        <w:tabs>
          <w:tab w:val="left" w:pos="3402"/>
          <w:tab w:val="left" w:pos="3540"/>
          <w:tab w:val="left" w:pos="4020"/>
        </w:tabs>
        <w:spacing w:line="240" w:lineRule="auto"/>
        <w:rPr>
          <w:sz w:val="22"/>
          <w:szCs w:val="22"/>
        </w:rPr>
      </w:pPr>
      <w:r w:rsidRPr="00264963">
        <w:rPr>
          <w:sz w:val="22"/>
          <w:szCs w:val="22"/>
        </w:rPr>
        <w:t>e-mail:</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64C05376" w14:textId="77777777" w:rsidR="00F25B70" w:rsidRPr="00264963" w:rsidRDefault="00F25B70" w:rsidP="004C33C5">
      <w:pPr>
        <w:pStyle w:val="Bezmezer"/>
        <w:tabs>
          <w:tab w:val="left" w:pos="3402"/>
        </w:tabs>
        <w:spacing w:line="240" w:lineRule="auto"/>
        <w:rPr>
          <w:sz w:val="22"/>
          <w:szCs w:val="22"/>
        </w:rPr>
      </w:pPr>
      <w:r w:rsidRPr="00264963">
        <w:rPr>
          <w:sz w:val="22"/>
          <w:szCs w:val="22"/>
        </w:rPr>
        <w:t>telefon:</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414EB2C7" w14:textId="77777777" w:rsidR="00F25B70" w:rsidRPr="00264963" w:rsidRDefault="00F25B70" w:rsidP="004C33C5">
      <w:pPr>
        <w:pStyle w:val="Bezmezer"/>
        <w:tabs>
          <w:tab w:val="left" w:pos="3402"/>
        </w:tabs>
        <w:spacing w:line="240" w:lineRule="auto"/>
        <w:rPr>
          <w:sz w:val="22"/>
          <w:szCs w:val="22"/>
        </w:rPr>
      </w:pPr>
      <w:r w:rsidRPr="00264963">
        <w:rPr>
          <w:sz w:val="22"/>
          <w:szCs w:val="22"/>
        </w:rPr>
        <w:t>fax:</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032D5F21" w14:textId="77777777" w:rsidR="00F25B70" w:rsidRPr="00264963" w:rsidRDefault="00F25B70" w:rsidP="004C33C5">
      <w:pPr>
        <w:pStyle w:val="Bezmezer"/>
        <w:tabs>
          <w:tab w:val="left" w:pos="3402"/>
        </w:tabs>
        <w:spacing w:line="240" w:lineRule="auto"/>
        <w:rPr>
          <w:sz w:val="22"/>
          <w:szCs w:val="22"/>
          <w:shd w:val="clear" w:color="auto" w:fill="FFFF00"/>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EA71880" w14:textId="77777777" w:rsidR="00F25B70" w:rsidRPr="00264963" w:rsidRDefault="00F25B70" w:rsidP="004C33C5">
      <w:pPr>
        <w:pStyle w:val="Bezmezer"/>
        <w:tabs>
          <w:tab w:val="left" w:pos="3402"/>
        </w:tabs>
        <w:spacing w:line="240" w:lineRule="auto"/>
        <w:rPr>
          <w:sz w:val="22"/>
          <w:szCs w:val="22"/>
        </w:rPr>
      </w:pPr>
      <w:r w:rsidRPr="00264963">
        <w:rPr>
          <w:sz w:val="22"/>
          <w:szCs w:val="22"/>
        </w:rPr>
        <w:t>DIČ:</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6B63EA73" w14:textId="77777777" w:rsidR="00F25B70" w:rsidRPr="00264963" w:rsidRDefault="00F25B70" w:rsidP="004C33C5">
      <w:pPr>
        <w:pStyle w:val="Bezmezer"/>
        <w:tabs>
          <w:tab w:val="left" w:pos="3402"/>
        </w:tabs>
        <w:spacing w:line="240" w:lineRule="auto"/>
        <w:rPr>
          <w:sz w:val="22"/>
          <w:szCs w:val="22"/>
        </w:rPr>
      </w:pPr>
      <w:r w:rsidRPr="00264963">
        <w:rPr>
          <w:sz w:val="22"/>
          <w:szCs w:val="22"/>
        </w:rPr>
        <w:lastRenderedPageBreak/>
        <w:t>Bankovní spojení</w:t>
      </w:r>
      <w:r w:rsidR="00152662" w:rsidRPr="00264963">
        <w:rPr>
          <w:sz w:val="22"/>
          <w:szCs w:val="22"/>
        </w:rPr>
        <w:t>, č.ú.</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3262999" w14:textId="77777777" w:rsidR="00F25B70" w:rsidRPr="00264963" w:rsidRDefault="00F25B70" w:rsidP="004C33C5">
      <w:pPr>
        <w:pStyle w:val="Bezmezer"/>
        <w:tabs>
          <w:tab w:val="left" w:pos="3402"/>
        </w:tabs>
        <w:spacing w:after="0" w:line="240" w:lineRule="auto"/>
        <w:rPr>
          <w:sz w:val="22"/>
          <w:szCs w:val="22"/>
          <w:lang w:eastAsia="cs-CZ"/>
        </w:rPr>
      </w:pPr>
      <w:r w:rsidRPr="00264963">
        <w:rPr>
          <w:sz w:val="22"/>
          <w:szCs w:val="22"/>
          <w:lang w:eastAsia="cs-CZ"/>
        </w:rPr>
        <w:t xml:space="preserve">Osoba </w:t>
      </w:r>
      <w:r w:rsidR="00597828" w:rsidRPr="00264963">
        <w:rPr>
          <w:sz w:val="22"/>
          <w:szCs w:val="22"/>
          <w:lang w:eastAsia="cs-CZ"/>
        </w:rPr>
        <w:t>oprávněná jednat</w:t>
      </w:r>
    </w:p>
    <w:p w14:paraId="1A16BB1C" w14:textId="77777777" w:rsidR="00C13A16" w:rsidRDefault="00FF027A" w:rsidP="00C13A16">
      <w:pPr>
        <w:pStyle w:val="Bezmezer"/>
        <w:tabs>
          <w:tab w:val="left" w:pos="3402"/>
        </w:tabs>
        <w:spacing w:line="240" w:lineRule="auto"/>
        <w:rPr>
          <w:sz w:val="22"/>
          <w:szCs w:val="22"/>
          <w:shd w:val="clear" w:color="auto" w:fill="FFFF00"/>
        </w:rPr>
      </w:pPr>
      <w:r w:rsidRPr="00264963">
        <w:rPr>
          <w:sz w:val="22"/>
          <w:szCs w:val="22"/>
          <w:lang w:eastAsia="cs-CZ"/>
        </w:rPr>
        <w:t>V</w:t>
      </w:r>
      <w:r w:rsidR="00F25B70" w:rsidRPr="00264963">
        <w:rPr>
          <w:sz w:val="22"/>
          <w:szCs w:val="22"/>
          <w:lang w:eastAsia="cs-CZ"/>
        </w:rPr>
        <w:t>e</w:t>
      </w:r>
      <w:r>
        <w:rPr>
          <w:sz w:val="22"/>
          <w:szCs w:val="22"/>
          <w:lang w:eastAsia="cs-CZ"/>
        </w:rPr>
        <w:t xml:space="preserve"> </w:t>
      </w:r>
      <w:r w:rsidR="00F25B70" w:rsidRPr="00264963">
        <w:rPr>
          <w:sz w:val="22"/>
          <w:szCs w:val="22"/>
          <w:lang w:eastAsia="cs-CZ"/>
        </w:rPr>
        <w:t>věcech</w:t>
      </w:r>
      <w:r>
        <w:rPr>
          <w:sz w:val="22"/>
          <w:szCs w:val="22"/>
          <w:lang w:eastAsia="cs-CZ"/>
        </w:rPr>
        <w:t xml:space="preserve"> </w:t>
      </w:r>
      <w:r w:rsidR="00A10BC3" w:rsidRPr="00264963">
        <w:rPr>
          <w:sz w:val="22"/>
          <w:szCs w:val="22"/>
          <w:lang w:eastAsia="cs-CZ"/>
        </w:rPr>
        <w:t>technick</w:t>
      </w:r>
      <w:r w:rsidR="00F25B70" w:rsidRPr="00264963">
        <w:rPr>
          <w:sz w:val="22"/>
          <w:szCs w:val="22"/>
          <w:lang w:eastAsia="cs-CZ"/>
        </w:rPr>
        <w:t>ých:</w:t>
      </w:r>
      <w:r w:rsidR="00F25B70"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514E3A1" w14:textId="77777777" w:rsidR="00FF027A" w:rsidRPr="00627C0D" w:rsidRDefault="00FF027A" w:rsidP="00FF027A">
      <w:r w:rsidRPr="00FF027A">
        <w:t>Kontakt</w:t>
      </w:r>
      <w:r>
        <w:tab/>
      </w:r>
      <w:r>
        <w:tab/>
      </w:r>
      <w:r>
        <w:tab/>
      </w:r>
      <w:r>
        <w:tab/>
        <w:t xml:space="preserve">            </w:t>
      </w:r>
      <w:r w:rsidRPr="00264963">
        <w:rPr>
          <w:highlight w:val="yellow"/>
          <w:shd w:val="clear" w:color="auto" w:fill="FFFF00"/>
        </w:rPr>
        <w:fldChar w:fldCharType="begin">
          <w:ffData>
            <w:name w:val="Text2"/>
            <w:enabled/>
            <w:calcOnExit w:val="0"/>
            <w:textInput/>
          </w:ffData>
        </w:fldChar>
      </w:r>
      <w:r w:rsidRPr="00264963">
        <w:rPr>
          <w:highlight w:val="yellow"/>
          <w:shd w:val="clear" w:color="auto" w:fill="FFFF00"/>
        </w:rPr>
        <w:instrText xml:space="preserve"> FORMTEXT </w:instrText>
      </w:r>
      <w:r w:rsidRPr="00264963">
        <w:rPr>
          <w:highlight w:val="yellow"/>
          <w:shd w:val="clear" w:color="auto" w:fill="FFFF00"/>
        </w:rPr>
      </w:r>
      <w:r w:rsidRPr="00264963">
        <w:rPr>
          <w:highlight w:val="yellow"/>
          <w:shd w:val="clear" w:color="auto" w:fill="FFFF00"/>
        </w:rPr>
        <w:fldChar w:fldCharType="separate"/>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fldChar w:fldCharType="end"/>
      </w:r>
    </w:p>
    <w:p w14:paraId="3D6D9C1D" w14:textId="77777777" w:rsidR="00FF027A" w:rsidRDefault="00FF027A" w:rsidP="00C13A16">
      <w:pPr>
        <w:pStyle w:val="Bezmezer"/>
        <w:tabs>
          <w:tab w:val="left" w:pos="3402"/>
        </w:tabs>
        <w:spacing w:line="240" w:lineRule="auto"/>
        <w:rPr>
          <w:sz w:val="22"/>
          <w:szCs w:val="22"/>
          <w:shd w:val="clear" w:color="auto" w:fill="FFFF00"/>
        </w:rPr>
      </w:pPr>
    </w:p>
    <w:p w14:paraId="310ACB7E" w14:textId="77777777" w:rsidR="00B27039" w:rsidRPr="00264963" w:rsidRDefault="00B27039" w:rsidP="00B27039">
      <w:pPr>
        <w:pStyle w:val="Bezmezer"/>
        <w:tabs>
          <w:tab w:val="left" w:pos="3402"/>
        </w:tabs>
        <w:spacing w:line="240" w:lineRule="auto"/>
        <w:rPr>
          <w:sz w:val="22"/>
          <w:szCs w:val="22"/>
        </w:rPr>
      </w:pPr>
      <w:r>
        <w:rPr>
          <w:sz w:val="22"/>
          <w:szCs w:val="22"/>
        </w:rPr>
        <w:t>Plátce DPH</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Pr>
          <w:sz w:val="22"/>
          <w:szCs w:val="22"/>
          <w:highlight w:val="yellow"/>
          <w:shd w:val="clear" w:color="auto" w:fill="FFFF00"/>
        </w:rPr>
        <w:t>ANO/NE</w:t>
      </w:r>
      <w:r w:rsidR="007C645F" w:rsidRPr="00264963">
        <w:rPr>
          <w:sz w:val="22"/>
          <w:szCs w:val="22"/>
          <w:highlight w:val="yellow"/>
          <w:shd w:val="clear" w:color="auto" w:fill="FFFF00"/>
        </w:rPr>
        <w:fldChar w:fldCharType="end"/>
      </w:r>
    </w:p>
    <w:p w14:paraId="062D7B24" w14:textId="77777777" w:rsidR="00C13A16" w:rsidRPr="00264963" w:rsidRDefault="00C13A16" w:rsidP="009E7C42">
      <w:pPr>
        <w:pStyle w:val="Bezmezer"/>
        <w:rPr>
          <w:sz w:val="22"/>
          <w:szCs w:val="22"/>
        </w:rPr>
      </w:pPr>
      <w:r w:rsidRPr="00264963">
        <w:rPr>
          <w:sz w:val="22"/>
          <w:szCs w:val="22"/>
        </w:rPr>
        <w:t xml:space="preserve">Zapsán v Obchodním rejstříku vedeném </w:t>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007C645F" w:rsidRPr="00264963">
        <w:rPr>
          <w:sz w:val="22"/>
          <w:szCs w:val="22"/>
          <w:highlight w:val="yellow"/>
          <w:shd w:val="clear" w:color="auto" w:fill="FFFF00"/>
        </w:rPr>
        <w:fldChar w:fldCharType="end"/>
      </w:r>
      <w:r w:rsidRPr="00264963">
        <w:rPr>
          <w:sz w:val="22"/>
          <w:szCs w:val="22"/>
        </w:rPr>
        <w:t>sp. zn.</w:t>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19D9C9CE" w14:textId="77777777" w:rsidR="00F25B70" w:rsidRPr="00264963" w:rsidRDefault="00F25B70" w:rsidP="009E7C42">
      <w:pPr>
        <w:pStyle w:val="Bezmezer"/>
        <w:rPr>
          <w:sz w:val="22"/>
          <w:szCs w:val="22"/>
        </w:rPr>
      </w:pPr>
      <w:r w:rsidRPr="00264963">
        <w:rPr>
          <w:sz w:val="22"/>
          <w:szCs w:val="22"/>
        </w:rPr>
        <w:t>(d</w:t>
      </w:r>
      <w:r w:rsidR="00383912" w:rsidRPr="00264963">
        <w:rPr>
          <w:sz w:val="22"/>
          <w:szCs w:val="22"/>
        </w:rPr>
        <w:t>á</w:t>
      </w:r>
      <w:r w:rsidRPr="00264963">
        <w:rPr>
          <w:sz w:val="22"/>
          <w:szCs w:val="22"/>
        </w:rPr>
        <w:t>le jen „</w:t>
      </w:r>
      <w:r w:rsidR="00E25691" w:rsidRPr="00264963">
        <w:rPr>
          <w:sz w:val="22"/>
          <w:szCs w:val="22"/>
        </w:rPr>
        <w:t>Dodavatel</w:t>
      </w:r>
      <w:r w:rsidRPr="00264963">
        <w:rPr>
          <w:sz w:val="22"/>
          <w:szCs w:val="22"/>
        </w:rPr>
        <w:t xml:space="preserve">“ nebo </w:t>
      </w:r>
      <w:r w:rsidR="00C11789" w:rsidRPr="00264963">
        <w:rPr>
          <w:sz w:val="22"/>
          <w:szCs w:val="22"/>
        </w:rPr>
        <w:t xml:space="preserve">též </w:t>
      </w:r>
      <w:r w:rsidRPr="00264963">
        <w:rPr>
          <w:sz w:val="22"/>
          <w:szCs w:val="22"/>
        </w:rPr>
        <w:t>„Zhotovitel“)</w:t>
      </w:r>
    </w:p>
    <w:p w14:paraId="531FA061" w14:textId="77777777" w:rsidR="00F25B70" w:rsidRPr="00264963" w:rsidRDefault="00F25B70" w:rsidP="00C23526">
      <w:pPr>
        <w:pStyle w:val="Nadpis1"/>
        <w:spacing w:before="360" w:line="240" w:lineRule="auto"/>
        <w:ind w:left="0"/>
        <w:rPr>
          <w:sz w:val="22"/>
          <w:szCs w:val="22"/>
          <w:lang w:val="cs-CZ"/>
        </w:rPr>
      </w:pPr>
      <w:r w:rsidRPr="00264963">
        <w:rPr>
          <w:sz w:val="22"/>
          <w:szCs w:val="22"/>
          <w:lang w:val="cs-CZ"/>
        </w:rPr>
        <w:t>Preambule</w:t>
      </w:r>
    </w:p>
    <w:p w14:paraId="7F587A15" w14:textId="77777777" w:rsidR="00564363" w:rsidRPr="00264963" w:rsidRDefault="00F25B70" w:rsidP="00FD4C77">
      <w:pPr>
        <w:pStyle w:val="Nadpis2"/>
        <w:numPr>
          <w:ilvl w:val="1"/>
          <w:numId w:val="6"/>
        </w:numPr>
        <w:spacing w:line="240" w:lineRule="auto"/>
        <w:ind w:left="0"/>
        <w:rPr>
          <w:sz w:val="22"/>
          <w:szCs w:val="22"/>
          <w:lang w:val="cs-CZ"/>
        </w:rPr>
      </w:pPr>
      <w:r w:rsidRPr="00264963">
        <w:rPr>
          <w:sz w:val="22"/>
          <w:szCs w:val="22"/>
          <w:lang w:val="cs-CZ"/>
        </w:rPr>
        <w:t>T</w:t>
      </w:r>
      <w:r w:rsidR="00B35E2A" w:rsidRPr="00264963">
        <w:rPr>
          <w:sz w:val="22"/>
          <w:szCs w:val="22"/>
          <w:lang w:val="cs-CZ"/>
        </w:rPr>
        <w:t>ento návrh smlouvy</w:t>
      </w:r>
      <w:r w:rsidRPr="00264963">
        <w:rPr>
          <w:sz w:val="22"/>
          <w:szCs w:val="22"/>
          <w:lang w:val="cs-CZ"/>
        </w:rPr>
        <w:t xml:space="preserve"> j</w:t>
      </w:r>
      <w:r w:rsidR="00B35E2A" w:rsidRPr="00264963">
        <w:rPr>
          <w:sz w:val="22"/>
          <w:szCs w:val="22"/>
          <w:lang w:val="cs-CZ"/>
        </w:rPr>
        <w:t>e</w:t>
      </w:r>
      <w:r w:rsidRPr="00264963">
        <w:rPr>
          <w:sz w:val="22"/>
          <w:szCs w:val="22"/>
          <w:lang w:val="cs-CZ"/>
        </w:rPr>
        <w:t xml:space="preserve"> vypracován ve formě a struktuře návrhu </w:t>
      </w:r>
      <w:r w:rsidR="0059349E" w:rsidRPr="00264963">
        <w:rPr>
          <w:sz w:val="22"/>
          <w:szCs w:val="22"/>
          <w:lang w:val="cs-CZ"/>
        </w:rPr>
        <w:t>S</w:t>
      </w:r>
      <w:r w:rsidRPr="00264963">
        <w:rPr>
          <w:sz w:val="22"/>
          <w:szCs w:val="22"/>
          <w:lang w:val="cs-CZ"/>
        </w:rPr>
        <w:t>mlouvy o dílo</w:t>
      </w:r>
      <w:r w:rsidR="007B136F">
        <w:rPr>
          <w:sz w:val="22"/>
          <w:szCs w:val="22"/>
          <w:lang w:val="cs-CZ"/>
        </w:rPr>
        <w:t xml:space="preserve">. </w:t>
      </w:r>
      <w:r w:rsidR="007D02CD" w:rsidRPr="00264963">
        <w:rPr>
          <w:sz w:val="22"/>
          <w:szCs w:val="22"/>
          <w:lang w:val="cs-CZ"/>
        </w:rPr>
        <w:t xml:space="preserve">Účastníci </w:t>
      </w:r>
      <w:r w:rsidRPr="00264963">
        <w:rPr>
          <w:sz w:val="22"/>
          <w:szCs w:val="22"/>
          <w:lang w:val="cs-CZ"/>
        </w:rPr>
        <w:t xml:space="preserve">do </w:t>
      </w:r>
      <w:r w:rsidR="00B35E2A" w:rsidRPr="00264963">
        <w:rPr>
          <w:sz w:val="22"/>
          <w:szCs w:val="22"/>
          <w:lang w:val="cs-CZ"/>
        </w:rPr>
        <w:t xml:space="preserve">tohoto návrhu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pouze doplní údaje nezbytné pro vznik návrhu </w:t>
      </w:r>
      <w:r w:rsidR="0059349E" w:rsidRPr="00264963">
        <w:rPr>
          <w:sz w:val="22"/>
          <w:szCs w:val="22"/>
          <w:lang w:val="cs-CZ"/>
        </w:rPr>
        <w:t>S</w:t>
      </w:r>
      <w:r w:rsidRPr="00264963">
        <w:rPr>
          <w:sz w:val="22"/>
          <w:szCs w:val="22"/>
          <w:lang w:val="cs-CZ"/>
        </w:rPr>
        <w:t xml:space="preserve">mlouvy (zejména vlastní identifikační údaje, cenu a případné další údaje, jejichž doplnění text </w:t>
      </w:r>
      <w:r w:rsidR="00B35E2A" w:rsidRPr="00264963">
        <w:rPr>
          <w:sz w:val="22"/>
          <w:szCs w:val="22"/>
          <w:lang w:val="cs-CZ"/>
        </w:rPr>
        <w:t>návrhu smlouvy</w:t>
      </w:r>
      <w:r w:rsidRPr="00264963">
        <w:rPr>
          <w:sz w:val="22"/>
          <w:szCs w:val="22"/>
          <w:lang w:val="cs-CZ"/>
        </w:rPr>
        <w:t xml:space="preserve"> předpokládá vyznačením prázdné žluté plochy) a následně takto doplněn</w:t>
      </w:r>
      <w:r w:rsidR="00B35E2A" w:rsidRPr="00264963">
        <w:rPr>
          <w:sz w:val="22"/>
          <w:szCs w:val="22"/>
          <w:lang w:val="cs-CZ"/>
        </w:rPr>
        <w:t xml:space="preserve">ý návrh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předloží jako svůj návrh </w:t>
      </w:r>
      <w:r w:rsidR="0059349E" w:rsidRPr="00264963">
        <w:rPr>
          <w:sz w:val="22"/>
          <w:szCs w:val="22"/>
          <w:lang w:val="cs-CZ"/>
        </w:rPr>
        <w:t>S</w:t>
      </w:r>
      <w:r w:rsidRPr="00264963">
        <w:rPr>
          <w:sz w:val="22"/>
          <w:szCs w:val="22"/>
          <w:lang w:val="cs-CZ"/>
        </w:rPr>
        <w:t>mlouvy na veřejnou zakázku.</w:t>
      </w:r>
    </w:p>
    <w:p w14:paraId="00507776" w14:textId="77777777" w:rsidR="00C84005" w:rsidRPr="00264963" w:rsidRDefault="00C84005" w:rsidP="00C84005">
      <w:pPr>
        <w:pStyle w:val="Nadpis2"/>
        <w:numPr>
          <w:ilvl w:val="1"/>
          <w:numId w:val="6"/>
        </w:numPr>
        <w:spacing w:line="240" w:lineRule="auto"/>
        <w:ind w:left="0"/>
        <w:rPr>
          <w:sz w:val="22"/>
          <w:szCs w:val="22"/>
          <w:lang w:val="cs-CZ"/>
        </w:rPr>
      </w:pPr>
      <w:r w:rsidRPr="00264963">
        <w:rPr>
          <w:sz w:val="22"/>
          <w:szCs w:val="22"/>
          <w:lang w:val="cs-CZ"/>
        </w:rPr>
        <w:t xml:space="preserve">Pro účely </w:t>
      </w:r>
      <w:r w:rsidR="00A0359F" w:rsidRPr="00264963">
        <w:rPr>
          <w:sz w:val="22"/>
          <w:szCs w:val="22"/>
          <w:lang w:val="cs-CZ"/>
        </w:rPr>
        <w:t>toh</w:t>
      </w:r>
      <w:r w:rsidR="002C2EEA" w:rsidRPr="00264963">
        <w:rPr>
          <w:sz w:val="22"/>
          <w:szCs w:val="22"/>
          <w:lang w:val="cs-CZ"/>
        </w:rPr>
        <w:t>o</w:t>
      </w:r>
      <w:r w:rsidR="00A0359F" w:rsidRPr="00264963">
        <w:rPr>
          <w:sz w:val="22"/>
          <w:szCs w:val="22"/>
          <w:lang w:val="cs-CZ"/>
        </w:rPr>
        <w:t>to závazného</w:t>
      </w:r>
      <w:r w:rsidR="007B136F">
        <w:rPr>
          <w:sz w:val="22"/>
          <w:szCs w:val="22"/>
          <w:lang w:val="cs-CZ"/>
        </w:rPr>
        <w:t xml:space="preserve"> </w:t>
      </w:r>
      <w:r w:rsidR="00724119" w:rsidRPr="00264963">
        <w:rPr>
          <w:sz w:val="22"/>
          <w:szCs w:val="22"/>
          <w:lang w:val="cs-CZ"/>
        </w:rPr>
        <w:t>návrhu</w:t>
      </w:r>
      <w:r w:rsidR="007B136F">
        <w:rPr>
          <w:sz w:val="22"/>
          <w:szCs w:val="22"/>
          <w:lang w:val="cs-CZ"/>
        </w:rPr>
        <w:t xml:space="preserve"> </w:t>
      </w:r>
      <w:r w:rsidR="0059349E" w:rsidRPr="00264963">
        <w:rPr>
          <w:sz w:val="22"/>
          <w:szCs w:val="22"/>
          <w:lang w:val="cs-CZ"/>
        </w:rPr>
        <w:t>S</w:t>
      </w:r>
      <w:r w:rsidR="00A0359F" w:rsidRPr="00264963">
        <w:rPr>
          <w:sz w:val="22"/>
          <w:szCs w:val="22"/>
          <w:lang w:val="cs-CZ"/>
        </w:rPr>
        <w:t>mlouvy o dílo</w:t>
      </w:r>
      <w:r w:rsidRPr="00264963">
        <w:rPr>
          <w:sz w:val="22"/>
          <w:szCs w:val="22"/>
          <w:lang w:val="cs-CZ"/>
        </w:rPr>
        <w:t xml:space="preserve"> se rozumí:</w:t>
      </w:r>
    </w:p>
    <w:p w14:paraId="2A0398D9" w14:textId="77777777"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 xml:space="preserve">Objednatelem zadavatel po uzavření </w:t>
      </w:r>
      <w:r w:rsidR="00B0510C" w:rsidRPr="00264963">
        <w:rPr>
          <w:sz w:val="22"/>
          <w:szCs w:val="22"/>
          <w:lang w:val="cs-CZ"/>
        </w:rPr>
        <w:t>S</w:t>
      </w:r>
      <w:r w:rsidRPr="00264963">
        <w:rPr>
          <w:sz w:val="22"/>
          <w:szCs w:val="22"/>
          <w:lang w:val="cs-CZ"/>
        </w:rPr>
        <w:t xml:space="preserve">mlouvy na plnění veřejné zakázky </w:t>
      </w:r>
    </w:p>
    <w:p w14:paraId="670B9266" w14:textId="77777777"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 xml:space="preserve">Zhotovitelem dodavatel po uzavření </w:t>
      </w:r>
      <w:r w:rsidR="00B0510C" w:rsidRPr="00264963">
        <w:rPr>
          <w:sz w:val="22"/>
          <w:szCs w:val="22"/>
          <w:lang w:val="cs-CZ"/>
        </w:rPr>
        <w:t>S</w:t>
      </w:r>
      <w:r w:rsidRPr="00264963">
        <w:rPr>
          <w:sz w:val="22"/>
          <w:szCs w:val="22"/>
          <w:lang w:val="cs-CZ"/>
        </w:rPr>
        <w:t xml:space="preserve">mlouvy na plnění veřejné zakázky </w:t>
      </w:r>
    </w:p>
    <w:p w14:paraId="41FC4BEA" w14:textId="77777777"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Podzhotovitelem</w:t>
      </w:r>
      <w:r w:rsidR="007B136F">
        <w:rPr>
          <w:sz w:val="22"/>
          <w:szCs w:val="22"/>
          <w:lang w:val="cs-CZ"/>
        </w:rPr>
        <w:t xml:space="preserve"> </w:t>
      </w:r>
      <w:r w:rsidR="004872A0" w:rsidRPr="00264963">
        <w:rPr>
          <w:sz w:val="22"/>
          <w:szCs w:val="22"/>
          <w:lang w:val="cs-CZ"/>
        </w:rPr>
        <w:t>pod</w:t>
      </w:r>
      <w:r w:rsidRPr="00264963">
        <w:rPr>
          <w:sz w:val="22"/>
          <w:szCs w:val="22"/>
          <w:lang w:val="cs-CZ"/>
        </w:rPr>
        <w:t xml:space="preserve">dodavatel po uzavření </w:t>
      </w:r>
      <w:r w:rsidR="00B0510C" w:rsidRPr="00264963">
        <w:rPr>
          <w:sz w:val="22"/>
          <w:szCs w:val="22"/>
          <w:lang w:val="cs-CZ"/>
        </w:rPr>
        <w:t>S</w:t>
      </w:r>
      <w:r w:rsidRPr="00264963">
        <w:rPr>
          <w:sz w:val="22"/>
          <w:szCs w:val="22"/>
          <w:lang w:val="cs-CZ"/>
        </w:rPr>
        <w:t xml:space="preserve">mlouvy na plnění veřejné zakázky </w:t>
      </w:r>
    </w:p>
    <w:p w14:paraId="06F92953" w14:textId="77777777"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Příslušnou dokumentací dokumentace zpracovaná v rozsahu stanoveném jiným právním předpisem</w:t>
      </w:r>
    </w:p>
    <w:p w14:paraId="1FB31C69" w14:textId="77777777"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w:t>
      </w:r>
    </w:p>
    <w:p w14:paraId="3555B805" w14:textId="77777777" w:rsidR="00C84005" w:rsidRPr="00264963" w:rsidRDefault="00C84005" w:rsidP="00C84005">
      <w:pPr>
        <w:spacing w:after="0" w:line="240" w:lineRule="auto"/>
        <w:rPr>
          <w:lang w:val="cs-CZ"/>
        </w:rPr>
      </w:pPr>
    </w:p>
    <w:p w14:paraId="3481636C" w14:textId="77777777" w:rsidR="00FD4C77" w:rsidRPr="00264963" w:rsidRDefault="00FD4C77" w:rsidP="00FD4C77">
      <w:pPr>
        <w:pStyle w:val="Nadpis2"/>
        <w:numPr>
          <w:ilvl w:val="1"/>
          <w:numId w:val="6"/>
        </w:numPr>
        <w:spacing w:line="240" w:lineRule="auto"/>
        <w:ind w:left="0"/>
        <w:rPr>
          <w:sz w:val="22"/>
          <w:szCs w:val="22"/>
          <w:lang w:val="cs-CZ"/>
        </w:rPr>
      </w:pPr>
      <w:r w:rsidRPr="00264963">
        <w:rPr>
          <w:sz w:val="22"/>
          <w:szCs w:val="22"/>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v zadávacím řízení v </w:t>
      </w:r>
      <w:r w:rsidR="00C84005" w:rsidRPr="00264963">
        <w:rPr>
          <w:sz w:val="22"/>
          <w:szCs w:val="22"/>
          <w:lang w:val="cs-CZ"/>
        </w:rPr>
        <w:t>režimu zákona č. 134/2016 Sb., o zadávání veřejných zakázek, v účinném znění</w:t>
      </w:r>
      <w:r w:rsidR="007B136F">
        <w:rPr>
          <w:sz w:val="22"/>
          <w:szCs w:val="22"/>
          <w:lang w:val="cs-CZ"/>
        </w:rPr>
        <w:t xml:space="preserve"> </w:t>
      </w:r>
      <w:r w:rsidRPr="00264963">
        <w:rPr>
          <w:sz w:val="22"/>
          <w:szCs w:val="22"/>
          <w:lang w:val="cs-CZ"/>
        </w:rPr>
        <w:t xml:space="preserve">(dále jen „zákon“), na zadání veřejné zakázky </w:t>
      </w:r>
      <w:r w:rsidRPr="00264963">
        <w:rPr>
          <w:b/>
          <w:bCs/>
          <w:sz w:val="22"/>
          <w:szCs w:val="22"/>
          <w:lang w:val="cs-CZ"/>
        </w:rPr>
        <w:t>„</w:t>
      </w:r>
      <w:r w:rsidR="007B136F">
        <w:rPr>
          <w:rFonts w:asciiTheme="majorHAnsi" w:hAnsiTheme="majorHAnsi"/>
          <w:b/>
          <w:sz w:val="22"/>
        </w:rPr>
        <w:t>Vodovodní řad na Myšlíně</w:t>
      </w:r>
      <w:r w:rsidRPr="00264963">
        <w:rPr>
          <w:b/>
          <w:bCs/>
          <w:sz w:val="22"/>
          <w:szCs w:val="22"/>
          <w:lang w:val="cs-CZ"/>
        </w:rPr>
        <w:t>“</w:t>
      </w:r>
      <w:r w:rsidRPr="00264963">
        <w:rPr>
          <w:sz w:val="22"/>
          <w:szCs w:val="22"/>
          <w:lang w:val="cs-CZ"/>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w:t>
      </w:r>
      <w:r w:rsidR="00383912" w:rsidRPr="00264963">
        <w:rPr>
          <w:sz w:val="22"/>
          <w:szCs w:val="22"/>
          <w:lang w:val="cs-CZ"/>
        </w:rPr>
        <w:t>S</w:t>
      </w:r>
      <w:r w:rsidRPr="00264963">
        <w:rPr>
          <w:sz w:val="22"/>
          <w:szCs w:val="22"/>
          <w:lang w:val="cs-CZ"/>
        </w:rPr>
        <w:t xml:space="preserve">mlouva i veškeré Zhotovitelovo plnění a status je a bude po celou dobu plnění v souladu s nabídkou, kterou podal do veřejné zakázky </w:t>
      </w:r>
      <w:r w:rsidRPr="00264963">
        <w:rPr>
          <w:b/>
          <w:bCs/>
          <w:sz w:val="22"/>
          <w:szCs w:val="22"/>
          <w:lang w:val="cs-CZ"/>
        </w:rPr>
        <w:t>„</w:t>
      </w:r>
      <w:r w:rsidR="007B136F">
        <w:rPr>
          <w:rFonts w:asciiTheme="majorHAnsi" w:hAnsiTheme="majorHAnsi"/>
          <w:b/>
          <w:sz w:val="22"/>
        </w:rPr>
        <w:t>Vodovodní řad na M</w:t>
      </w:r>
      <w:r w:rsidR="007B136F" w:rsidRPr="007B136F">
        <w:rPr>
          <w:rFonts w:asciiTheme="majorHAnsi" w:hAnsiTheme="majorHAnsi"/>
          <w:b/>
          <w:sz w:val="22"/>
        </w:rPr>
        <w:t>yšlíně</w:t>
      </w:r>
      <w:r w:rsidRPr="00264963">
        <w:rPr>
          <w:b/>
          <w:bCs/>
          <w:sz w:val="22"/>
          <w:szCs w:val="22"/>
          <w:lang w:val="cs-CZ"/>
        </w:rPr>
        <w:t>“</w:t>
      </w:r>
      <w:r w:rsidRPr="00264963">
        <w:rPr>
          <w:sz w:val="22"/>
          <w:szCs w:val="22"/>
          <w:lang w:val="cs-CZ"/>
        </w:rPr>
        <w:t xml:space="preserve">. </w:t>
      </w:r>
    </w:p>
    <w:p w14:paraId="62CFE446" w14:textId="77777777" w:rsidR="00F25B70" w:rsidRPr="00264963" w:rsidRDefault="00F25B70" w:rsidP="00FD4C77">
      <w:pPr>
        <w:pStyle w:val="Nadpis2"/>
        <w:numPr>
          <w:ilvl w:val="1"/>
          <w:numId w:val="6"/>
        </w:numPr>
        <w:spacing w:line="240" w:lineRule="auto"/>
        <w:ind w:left="0"/>
        <w:rPr>
          <w:sz w:val="22"/>
          <w:szCs w:val="22"/>
          <w:lang w:val="cs-CZ"/>
        </w:rPr>
      </w:pPr>
      <w:r w:rsidRPr="00264963">
        <w:rPr>
          <w:sz w:val="22"/>
          <w:szCs w:val="22"/>
          <w:lang w:val="cs-CZ"/>
        </w:rPr>
        <w:t>Z těchto důvodů</w:t>
      </w:r>
      <w:r w:rsidR="0048189A" w:rsidRPr="00264963">
        <w:rPr>
          <w:sz w:val="22"/>
          <w:szCs w:val="22"/>
          <w:lang w:val="cs-CZ"/>
        </w:rPr>
        <w:t xml:space="preserve"> se smluvní strany</w:t>
      </w:r>
      <w:r w:rsidRPr="00264963">
        <w:rPr>
          <w:sz w:val="22"/>
          <w:szCs w:val="22"/>
          <w:lang w:val="cs-CZ"/>
        </w:rPr>
        <w:t xml:space="preserve"> dohodly</w:t>
      </w:r>
      <w:r w:rsidR="007B136F">
        <w:rPr>
          <w:sz w:val="22"/>
          <w:szCs w:val="22"/>
          <w:lang w:val="cs-CZ"/>
        </w:rPr>
        <w:t xml:space="preserve"> </w:t>
      </w:r>
      <w:r w:rsidRPr="00264963">
        <w:rPr>
          <w:sz w:val="22"/>
          <w:szCs w:val="22"/>
          <w:lang w:val="cs-CZ"/>
        </w:rPr>
        <w:t>na uzavření Smlouvy.</w:t>
      </w:r>
    </w:p>
    <w:p w14:paraId="5C753A8D" w14:textId="77777777" w:rsidR="00F25B70" w:rsidRPr="00264963" w:rsidRDefault="00F25B70" w:rsidP="00C23526">
      <w:pPr>
        <w:pStyle w:val="Nadpis1"/>
        <w:spacing w:before="360" w:line="240" w:lineRule="auto"/>
        <w:ind w:left="0"/>
        <w:rPr>
          <w:sz w:val="22"/>
          <w:szCs w:val="22"/>
          <w:lang w:val="cs-CZ"/>
        </w:rPr>
      </w:pPr>
      <w:r w:rsidRPr="00264963">
        <w:rPr>
          <w:sz w:val="22"/>
          <w:szCs w:val="22"/>
          <w:lang w:val="cs-CZ"/>
        </w:rPr>
        <w:t>Předmět Smlouvy</w:t>
      </w:r>
    </w:p>
    <w:p w14:paraId="18542D5C" w14:textId="77777777" w:rsidR="00F25B70" w:rsidRPr="00264963" w:rsidRDefault="00F25B70" w:rsidP="00F21743">
      <w:pPr>
        <w:pStyle w:val="Nadpis2"/>
        <w:numPr>
          <w:ilvl w:val="1"/>
          <w:numId w:val="28"/>
        </w:numPr>
        <w:spacing w:line="240" w:lineRule="auto"/>
        <w:ind w:left="0"/>
        <w:rPr>
          <w:sz w:val="22"/>
          <w:szCs w:val="22"/>
          <w:lang w:val="cs-CZ"/>
        </w:rPr>
      </w:pPr>
      <w:r w:rsidRPr="00264963">
        <w:rPr>
          <w:sz w:val="22"/>
          <w:szCs w:val="22"/>
          <w:lang w:val="cs-CZ"/>
        </w:rPr>
        <w:t xml:space="preserve">Zhotovitel se Smlouvou zavazuje provést pro Objednatele řádně a včas, na svůj náklad a na své nebezpečí sjednané dílo dle článku IV. Smlouvy a Objednatel se zavazuje za </w:t>
      </w:r>
      <w:r w:rsidR="00366CC8" w:rsidRPr="00264963">
        <w:rPr>
          <w:sz w:val="22"/>
          <w:szCs w:val="22"/>
          <w:lang w:val="cs-CZ"/>
        </w:rPr>
        <w:t xml:space="preserve">řádně </w:t>
      </w:r>
      <w:r w:rsidRPr="00264963">
        <w:rPr>
          <w:sz w:val="22"/>
          <w:szCs w:val="22"/>
          <w:lang w:val="cs-CZ"/>
        </w:rPr>
        <w:t>provedené dílo (včetně přechodu vlastnictví</w:t>
      </w:r>
      <w:r w:rsidR="00CF53ED" w:rsidRPr="00264963">
        <w:rPr>
          <w:sz w:val="22"/>
          <w:szCs w:val="22"/>
          <w:lang w:val="cs-CZ"/>
        </w:rPr>
        <w:t xml:space="preserve"> díla na</w:t>
      </w:r>
      <w:r w:rsidR="006D56DD">
        <w:rPr>
          <w:sz w:val="22"/>
          <w:szCs w:val="22"/>
          <w:lang w:val="cs-CZ"/>
        </w:rPr>
        <w:t xml:space="preserve"> </w:t>
      </w:r>
      <w:r w:rsidR="0002767D" w:rsidRPr="00264963">
        <w:rPr>
          <w:sz w:val="22"/>
          <w:szCs w:val="22"/>
          <w:lang w:val="cs-CZ"/>
        </w:rPr>
        <w:t>Objednatele)</w:t>
      </w:r>
      <w:r w:rsidR="006D56DD">
        <w:rPr>
          <w:sz w:val="22"/>
          <w:szCs w:val="22"/>
          <w:lang w:val="cs-CZ"/>
        </w:rPr>
        <w:t xml:space="preserve"> </w:t>
      </w:r>
      <w:r w:rsidR="0002767D" w:rsidRPr="00264963">
        <w:rPr>
          <w:sz w:val="22"/>
          <w:szCs w:val="22"/>
          <w:lang w:val="cs-CZ"/>
        </w:rPr>
        <w:t>zaplatit Zhotoviteli cenu ve výši a za podmínek sjednaných v článku VII. Smlouvy.</w:t>
      </w:r>
    </w:p>
    <w:p w14:paraId="705CD8BE" w14:textId="77777777" w:rsidR="00C742E2" w:rsidRPr="00264963" w:rsidRDefault="0002767D" w:rsidP="00F21743">
      <w:pPr>
        <w:pStyle w:val="Nadpis2"/>
        <w:numPr>
          <w:ilvl w:val="1"/>
          <w:numId w:val="28"/>
        </w:numPr>
        <w:spacing w:line="240" w:lineRule="auto"/>
        <w:ind w:left="0"/>
        <w:rPr>
          <w:sz w:val="22"/>
          <w:szCs w:val="22"/>
          <w:lang w:val="cs-CZ"/>
        </w:rPr>
      </w:pPr>
      <w:r w:rsidRPr="00264963">
        <w:rPr>
          <w:sz w:val="22"/>
          <w:szCs w:val="22"/>
          <w:lang w:val="cs-CZ"/>
        </w:rPr>
        <w:lastRenderedPageBreak/>
        <w:t>Zhotovitel splní závazek založený Smlouvou tím, že řádně a včas provede předmět díla dle Smlouvy</w:t>
      </w:r>
      <w:r w:rsidR="006D56DD">
        <w:rPr>
          <w:sz w:val="22"/>
          <w:szCs w:val="22"/>
          <w:lang w:val="cs-CZ"/>
        </w:rPr>
        <w:t xml:space="preserve"> </w:t>
      </w:r>
      <w:r w:rsidR="002C66B8" w:rsidRPr="00264963">
        <w:rPr>
          <w:sz w:val="22"/>
          <w:szCs w:val="22"/>
          <w:lang w:val="cs-CZ"/>
        </w:rPr>
        <w:t xml:space="preserve">a v souladu se zadávacími podmínkami stanovenými v zadávací dokumentaci a jejích přílohách a dále </w:t>
      </w:r>
      <w:r w:rsidRPr="00264963">
        <w:rPr>
          <w:sz w:val="22"/>
          <w:szCs w:val="22"/>
          <w:lang w:val="cs-CZ"/>
        </w:rPr>
        <w:t>splní všechny ostatní povinnosti vyplývající ze Smlouvy</w:t>
      </w:r>
      <w:r w:rsidR="002C66B8" w:rsidRPr="00264963">
        <w:rPr>
          <w:sz w:val="22"/>
          <w:szCs w:val="22"/>
          <w:lang w:val="cs-CZ"/>
        </w:rPr>
        <w:t>.</w:t>
      </w:r>
      <w:r w:rsidRPr="00264963">
        <w:rPr>
          <w:sz w:val="22"/>
          <w:szCs w:val="22"/>
          <w:lang w:val="cs-CZ"/>
        </w:rPr>
        <w:t xml:space="preserve"> Předmět díla je specifikován zejména v</w:t>
      </w:r>
      <w:r w:rsidR="006D56DD">
        <w:rPr>
          <w:sz w:val="22"/>
          <w:szCs w:val="22"/>
          <w:lang w:val="cs-CZ"/>
        </w:rPr>
        <w:t> </w:t>
      </w:r>
      <w:r w:rsidRPr="00264963">
        <w:rPr>
          <w:sz w:val="22"/>
          <w:szCs w:val="22"/>
          <w:lang w:val="cs-CZ"/>
        </w:rPr>
        <w:t>dokumentech</w:t>
      </w:r>
      <w:r w:rsidR="006D56DD">
        <w:rPr>
          <w:sz w:val="22"/>
          <w:szCs w:val="22"/>
          <w:lang w:val="cs-CZ"/>
        </w:rPr>
        <w:t xml:space="preserve"> </w:t>
      </w:r>
      <w:r w:rsidR="00125D70" w:rsidRPr="00264963">
        <w:rPr>
          <w:sz w:val="22"/>
          <w:szCs w:val="22"/>
          <w:lang w:val="cs-CZ"/>
        </w:rPr>
        <w:t>uvedených v předchozí větě</w:t>
      </w:r>
      <w:r w:rsidR="006D56DD">
        <w:rPr>
          <w:sz w:val="22"/>
          <w:szCs w:val="22"/>
          <w:lang w:val="cs-CZ"/>
        </w:rPr>
        <w:t xml:space="preserve"> </w:t>
      </w:r>
      <w:r w:rsidR="00151492" w:rsidRPr="00264963">
        <w:rPr>
          <w:sz w:val="22"/>
          <w:szCs w:val="22"/>
          <w:lang w:val="cs-CZ"/>
        </w:rPr>
        <w:t>a z</w:t>
      </w:r>
      <w:r w:rsidRPr="00264963">
        <w:rPr>
          <w:sz w:val="22"/>
          <w:szCs w:val="22"/>
          <w:lang w:val="cs-CZ"/>
        </w:rPr>
        <w:t>hotovitel je povinen provést kompletní předmět díla</w:t>
      </w:r>
      <w:r w:rsidR="00125D70" w:rsidRPr="00264963">
        <w:rPr>
          <w:sz w:val="22"/>
          <w:szCs w:val="22"/>
          <w:lang w:val="cs-CZ"/>
        </w:rPr>
        <w:t xml:space="preserve"> tak,</w:t>
      </w:r>
      <w:r w:rsidRPr="00264963">
        <w:rPr>
          <w:sz w:val="22"/>
          <w:szCs w:val="22"/>
          <w:lang w:val="cs-CZ"/>
        </w:rPr>
        <w:t xml:space="preserve"> jak je </w:t>
      </w:r>
      <w:r w:rsidR="00125D70" w:rsidRPr="00264963">
        <w:rPr>
          <w:sz w:val="22"/>
          <w:szCs w:val="22"/>
          <w:lang w:val="cs-CZ"/>
        </w:rPr>
        <w:t xml:space="preserve">v nich </w:t>
      </w:r>
      <w:r w:rsidRPr="00264963">
        <w:rPr>
          <w:sz w:val="22"/>
          <w:szCs w:val="22"/>
          <w:lang w:val="cs-CZ"/>
        </w:rPr>
        <w:t>stanoven</w:t>
      </w:r>
      <w:r w:rsidR="00125D70" w:rsidRPr="00264963">
        <w:rPr>
          <w:sz w:val="22"/>
          <w:szCs w:val="22"/>
          <w:lang w:val="cs-CZ"/>
        </w:rPr>
        <w:t>o.</w:t>
      </w:r>
    </w:p>
    <w:p w14:paraId="0BB1044F" w14:textId="3AADFE6B" w:rsidR="0002031B" w:rsidRPr="00373F5A" w:rsidRDefault="0002767D" w:rsidP="0002031B">
      <w:pPr>
        <w:pStyle w:val="Nadpis2"/>
        <w:numPr>
          <w:ilvl w:val="1"/>
          <w:numId w:val="28"/>
        </w:numPr>
        <w:spacing w:line="240" w:lineRule="auto"/>
        <w:ind w:left="0"/>
        <w:rPr>
          <w:lang w:val="cs-CZ"/>
        </w:rPr>
      </w:pPr>
      <w:r w:rsidRPr="00373F5A">
        <w:rPr>
          <w:sz w:val="22"/>
          <w:szCs w:val="22"/>
          <w:lang w:val="cs-CZ"/>
        </w:rPr>
        <w:t xml:space="preserve">Objednatel splní závazek založený Smlouvou tím, že řádně provedené </w:t>
      </w:r>
      <w:r w:rsidR="00597828" w:rsidRPr="00373F5A">
        <w:rPr>
          <w:sz w:val="22"/>
          <w:szCs w:val="22"/>
          <w:lang w:val="cs-CZ"/>
        </w:rPr>
        <w:t>dílo převezme</w:t>
      </w:r>
      <w:r w:rsidRPr="00373F5A">
        <w:rPr>
          <w:sz w:val="22"/>
          <w:szCs w:val="22"/>
          <w:lang w:val="cs-CZ"/>
        </w:rPr>
        <w:t xml:space="preserve"> a zaplatí cenu díla.</w:t>
      </w:r>
    </w:p>
    <w:p w14:paraId="20FF00CD"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Specifikace díla</w:t>
      </w:r>
    </w:p>
    <w:p w14:paraId="71CE717E" w14:textId="77777777" w:rsidR="00F25B70" w:rsidRPr="00DA0387" w:rsidRDefault="0002767D" w:rsidP="00F21743">
      <w:pPr>
        <w:pStyle w:val="Nadpis2"/>
        <w:numPr>
          <w:ilvl w:val="1"/>
          <w:numId w:val="31"/>
        </w:numPr>
        <w:spacing w:line="240" w:lineRule="auto"/>
        <w:ind w:left="0"/>
        <w:rPr>
          <w:sz w:val="22"/>
          <w:szCs w:val="22"/>
          <w:lang w:val="cs-CZ"/>
        </w:rPr>
      </w:pPr>
      <w:r w:rsidRPr="00DA0387">
        <w:rPr>
          <w:sz w:val="22"/>
          <w:szCs w:val="22"/>
          <w:lang w:val="cs-CZ"/>
        </w:rPr>
        <w:t xml:space="preserve">Předmětem této Smlouvy </w:t>
      </w:r>
      <w:r w:rsidR="00113371" w:rsidRPr="00DA0387">
        <w:rPr>
          <w:sz w:val="22"/>
          <w:szCs w:val="22"/>
          <w:lang w:val="cs-CZ"/>
        </w:rPr>
        <w:t>je realizace díla v rámci projektu s názvem: „</w:t>
      </w:r>
      <w:r w:rsidR="00DA0387" w:rsidRPr="00DA0387">
        <w:rPr>
          <w:sz w:val="22"/>
          <w:szCs w:val="22"/>
          <w:lang w:val="cs-CZ"/>
        </w:rPr>
        <w:t>Výstavba vodovodní sítě Myšlín</w:t>
      </w:r>
      <w:r w:rsidR="00113371" w:rsidRPr="00DA0387">
        <w:rPr>
          <w:sz w:val="22"/>
          <w:szCs w:val="22"/>
          <w:lang w:val="cs-CZ"/>
        </w:rPr>
        <w:t xml:space="preserve">“ </w:t>
      </w:r>
      <w:r w:rsidR="00632073" w:rsidRPr="00DA0387">
        <w:rPr>
          <w:rFonts w:asciiTheme="majorHAnsi" w:hAnsiTheme="majorHAnsi"/>
          <w:sz w:val="22"/>
          <w:szCs w:val="22"/>
          <w:lang w:val="cs-CZ"/>
        </w:rPr>
        <w:t xml:space="preserve">spočívající </w:t>
      </w:r>
      <w:r w:rsidR="00DA0387" w:rsidRPr="00DA0387">
        <w:rPr>
          <w:rFonts w:asciiTheme="majorHAnsi" w:hAnsiTheme="majorHAnsi"/>
          <w:sz w:val="22"/>
          <w:szCs w:val="22"/>
          <w:lang w:val="cs-CZ"/>
        </w:rPr>
        <w:t>v dostavbě vodovodní sítě v místní části Mnichovice - Myšlín.</w:t>
      </w:r>
      <w:r w:rsidR="00EB558A" w:rsidRPr="00DA0387">
        <w:rPr>
          <w:sz w:val="22"/>
          <w:szCs w:val="22"/>
          <w:lang w:val="cs-CZ"/>
        </w:rPr>
        <w:t xml:space="preserve"> </w:t>
      </w:r>
      <w:r w:rsidR="00DA0387" w:rsidRPr="00DA0387">
        <w:rPr>
          <w:sz w:val="22"/>
          <w:szCs w:val="22"/>
          <w:lang w:val="cs-CZ"/>
        </w:rPr>
        <w:t xml:space="preserve">Podrobně je předmět veřejné zakázky popsán v projektové dokumentaci “Výstavba vodovodní sítě Myšlín“ vypracované společností Vodohospodářský rozvoj a výstavba a.s., Nábřežní 4, 150 56 Praha 5 – Smíchov, IČ: </w:t>
      </w:r>
      <w:r w:rsidR="009B0C6E">
        <w:rPr>
          <w:sz w:val="22"/>
          <w:szCs w:val="22"/>
          <w:lang w:val="cs-CZ"/>
        </w:rPr>
        <w:t xml:space="preserve">47116901 v </w:t>
      </w:r>
      <w:r w:rsidR="00DA0387" w:rsidRPr="00DA0387">
        <w:rPr>
          <w:sz w:val="22"/>
          <w:szCs w:val="22"/>
          <w:lang w:val="cs-CZ"/>
        </w:rPr>
        <w:t xml:space="preserve">dubnu 2019 </w:t>
      </w:r>
      <w:r w:rsidR="00DA0387" w:rsidRPr="009B0C6E">
        <w:rPr>
          <w:sz w:val="22"/>
          <w:szCs w:val="22"/>
          <w:lang w:val="cs-CZ"/>
        </w:rPr>
        <w:t xml:space="preserve">(dále jen „projektová dokumentace“) a v neoceněných výkazech výměr (slepých rozpočtech). Technické specifikace jsou obsaženy v projektové dokumentaci. </w:t>
      </w:r>
      <w:r w:rsidRPr="009B0C6E">
        <w:rPr>
          <w:sz w:val="22"/>
          <w:szCs w:val="22"/>
          <w:lang w:val="cs-CZ"/>
        </w:rPr>
        <w:t xml:space="preserve">Součástí díla je </w:t>
      </w:r>
      <w:r w:rsidR="00597828" w:rsidRPr="009B0C6E">
        <w:rPr>
          <w:sz w:val="22"/>
          <w:szCs w:val="22"/>
          <w:lang w:val="cs-CZ"/>
        </w:rPr>
        <w:t>zhotovení dokumentace</w:t>
      </w:r>
      <w:r w:rsidRPr="00DA0387">
        <w:rPr>
          <w:sz w:val="22"/>
          <w:szCs w:val="22"/>
          <w:lang w:val="cs-CZ"/>
        </w:rPr>
        <w:t xml:space="preserve"> skutečného provedení dokončeného díla včetně geodetického zaměření digitální formou.</w:t>
      </w:r>
    </w:p>
    <w:p w14:paraId="17E4D162" w14:textId="77777777"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40415194" w14:textId="77777777"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Dle dohody smluvních stran je předmětem díla provedení všech činností, prací a dodávek obsažených v projektové dokumentaci, a v nabídce Zhotovitele do zadávacího řízení na tuto veřejnou zakázku vč. soupisu stavebních prací, dodávek a služeb s výkazem výměr, a v zadávacích podmínkách veřejné zakázky (dále též „výchozí dokumenty“), které tvoří nedílnou součást Smlouvy, a to bez ohledu na to, v kterém z těchto výchozích dokumentů jsou uvedeny, resp. ze kterého z nich vyplývají. Dílo zahrnuje provedení, dodání a zajištění všech činností, prací, služeb, věcí a dodávek, nutných k realizaci díla, a zejména také:</w:t>
      </w:r>
    </w:p>
    <w:p w14:paraId="24E35E5A"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zajištění zařízení staveniště, a to podle potřeby na řádné provedení díla včetně jeho údržby, odstranění a likvidace,</w:t>
      </w:r>
    </w:p>
    <w:p w14:paraId="41A77664"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vyklizení staveniště a provedení závěrečného úklidu místa provedení díla vč. úklidu stavby (viz článek VI. – místo provádění díla) dle Smlouvy; uvedení pozemků a komunikací případně dotčených výstavbou do původního stavu,</w:t>
      </w:r>
    </w:p>
    <w:p w14:paraId="5075B00C"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veškeré práce a dodávky související s bezpečnostními opatřeními na ochranu lidí a majetku (zejména chodců a vozidel v místech dotčených stavbou),</w:t>
      </w:r>
    </w:p>
    <w:p w14:paraId="4DEF8E68" w14:textId="77777777" w:rsidR="004779B8" w:rsidRPr="00264963" w:rsidRDefault="0002767D" w:rsidP="00F21743">
      <w:pPr>
        <w:pStyle w:val="Nadpis2"/>
        <w:numPr>
          <w:ilvl w:val="2"/>
          <w:numId w:val="25"/>
        </w:numPr>
        <w:ind w:left="709" w:hanging="283"/>
        <w:rPr>
          <w:bCs/>
          <w:iCs/>
          <w:sz w:val="22"/>
          <w:szCs w:val="22"/>
          <w:lang w:val="cs-CZ"/>
        </w:rPr>
      </w:pPr>
      <w:r w:rsidRPr="00264963">
        <w:rPr>
          <w:sz w:val="22"/>
          <w:szCs w:val="22"/>
          <w:lang w:val="cs-CZ"/>
        </w:rPr>
        <w:t>provedení opatření při realizaci díla vyplývajících z umístění a návaznosti díla a zohledňující tyto skutečnosti:</w:t>
      </w:r>
    </w:p>
    <w:p w14:paraId="7A3701A5" w14:textId="77777777" w:rsidR="004779B8" w:rsidRPr="00264963" w:rsidRDefault="0002767D" w:rsidP="00F21743">
      <w:pPr>
        <w:pStyle w:val="Nadpis2"/>
        <w:numPr>
          <w:ilvl w:val="3"/>
          <w:numId w:val="25"/>
        </w:numPr>
        <w:ind w:left="1560" w:hanging="426"/>
        <w:rPr>
          <w:sz w:val="22"/>
          <w:szCs w:val="22"/>
          <w:lang w:val="cs-CZ"/>
        </w:rPr>
      </w:pPr>
      <w:r w:rsidRPr="00264963">
        <w:rPr>
          <w:sz w:val="22"/>
          <w:szCs w:val="22"/>
          <w:lang w:val="cs-CZ"/>
        </w:rPr>
        <w:t xml:space="preserve">komunikace a plochy v okolí místa provádění díla lze využít jako skládky materiálu po dohodě s Objednatelem, </w:t>
      </w:r>
    </w:p>
    <w:p w14:paraId="2B471D4A" w14:textId="77777777" w:rsidR="004779B8" w:rsidRPr="00264963" w:rsidRDefault="0002767D" w:rsidP="00F21743">
      <w:pPr>
        <w:pStyle w:val="Nadpis3"/>
        <w:numPr>
          <w:ilvl w:val="3"/>
          <w:numId w:val="26"/>
        </w:numPr>
        <w:ind w:left="1560" w:hanging="426"/>
        <w:rPr>
          <w:sz w:val="22"/>
          <w:szCs w:val="22"/>
          <w:lang w:val="cs-CZ"/>
        </w:rPr>
      </w:pPr>
      <w:r w:rsidRPr="00264963">
        <w:rPr>
          <w:sz w:val="22"/>
          <w:szCs w:val="22"/>
          <w:lang w:val="cs-CZ"/>
        </w:rPr>
        <w:t>prostor místa provádění díla nelze bez dalšího opatření a předchozího písemného souhlasu Objednatele využít k umístění sociálního a hygienického zařízení Zhotovitele,</w:t>
      </w:r>
    </w:p>
    <w:p w14:paraId="623B6D95" w14:textId="77777777" w:rsidR="004779B8" w:rsidRPr="00264963" w:rsidRDefault="0002767D" w:rsidP="00DC365D">
      <w:pPr>
        <w:pStyle w:val="Nadpis3"/>
        <w:numPr>
          <w:ilvl w:val="3"/>
          <w:numId w:val="10"/>
        </w:numPr>
        <w:ind w:left="1560" w:hanging="426"/>
        <w:rPr>
          <w:sz w:val="22"/>
          <w:szCs w:val="22"/>
          <w:lang w:val="cs-CZ"/>
        </w:rPr>
      </w:pPr>
      <w:r w:rsidRPr="00264963">
        <w:rPr>
          <w:sz w:val="22"/>
          <w:szCs w:val="22"/>
          <w:lang w:val="cs-CZ"/>
        </w:rPr>
        <w:lastRenderedPageBreak/>
        <w:t>Zhotovitel provede i jiná opatření související s výstavbou, resp. provedením díla,</w:t>
      </w:r>
    </w:p>
    <w:p w14:paraId="1CE7D4D5"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dodání dokumentace skutečného provedení díla, včetně dokladové části ve dvou vyhotoveních v tištěné podobě a je</w:t>
      </w:r>
      <w:r w:rsidR="0059349E" w:rsidRPr="00264963">
        <w:rPr>
          <w:sz w:val="22"/>
          <w:szCs w:val="22"/>
          <w:lang w:val="cs-CZ"/>
        </w:rPr>
        <w:t>dnom vyhotovení v</w:t>
      </w:r>
      <w:r w:rsidRPr="00264963">
        <w:rPr>
          <w:sz w:val="22"/>
          <w:szCs w:val="22"/>
          <w:lang w:val="cs-CZ"/>
        </w:rPr>
        <w:t xml:space="preserve"> elektronické podobě včetně poskytnutí majetkových práv k dokumentaci skutečného provedení díla na celou dobu jejich trvání objednateli bez omezení, zejména práva dokumentaci skutečného provedení stavby dále zpracovat a rozmnožovat,</w:t>
      </w:r>
    </w:p>
    <w:p w14:paraId="04DCB1D8" w14:textId="77777777" w:rsidR="004779B8" w:rsidRPr="00264963" w:rsidRDefault="004779B8" w:rsidP="00DC365D">
      <w:pPr>
        <w:pStyle w:val="Podtitul"/>
        <w:spacing w:line="240" w:lineRule="auto"/>
        <w:ind w:left="709"/>
        <w:rPr>
          <w:rFonts w:ascii="Cambria" w:hAnsi="Cambria"/>
        </w:rPr>
      </w:pPr>
      <w:r w:rsidRPr="00264963">
        <w:rPr>
          <w:rFonts w:ascii="Cambria" w:hAnsi="Cambria"/>
        </w:rPr>
        <w:t>Dokumentace skutečného provedení bude provedena podle následujících zásad:</w:t>
      </w:r>
    </w:p>
    <w:p w14:paraId="219F635E" w14:textId="77777777" w:rsidR="004779B8" w:rsidRPr="00264963" w:rsidRDefault="004779B8" w:rsidP="00DC365D">
      <w:pPr>
        <w:pStyle w:val="Podtitul"/>
        <w:spacing w:line="240" w:lineRule="auto"/>
        <w:ind w:left="709"/>
        <w:rPr>
          <w:rFonts w:ascii="Cambria" w:hAnsi="Cambria"/>
        </w:rPr>
      </w:pPr>
      <w:r w:rsidRPr="00264963">
        <w:rPr>
          <w:rFonts w:ascii="Cambria" w:hAnsi="Cambria"/>
        </w:rPr>
        <w:t>Do projektové dokumentace pro provedení stavby všech stavebních objektů a provozních souborů budou zřetelně vyznačeny všechny změny, k nimž došlo v průběhu zhotovení díla.</w:t>
      </w:r>
    </w:p>
    <w:p w14:paraId="7AB3D3F4" w14:textId="77777777" w:rsidR="004779B8" w:rsidRPr="00264963" w:rsidRDefault="004779B8" w:rsidP="00DC365D">
      <w:pPr>
        <w:pStyle w:val="Podtitul"/>
        <w:spacing w:line="240" w:lineRule="auto"/>
        <w:ind w:left="709"/>
        <w:rPr>
          <w:rFonts w:ascii="Cambria" w:hAnsi="Cambria"/>
        </w:rPr>
      </w:pPr>
      <w:r w:rsidRPr="00264963">
        <w:rPr>
          <w:rFonts w:ascii="Cambria" w:hAnsi="Cambria"/>
        </w:rPr>
        <w:t>Části projektové dokumentace pro provedení stavby, u kterých nedošlo k žádným změnám, budou označeny nápisem „beze změn“.</w:t>
      </w:r>
    </w:p>
    <w:p w14:paraId="5FD72A6E" w14:textId="77777777" w:rsidR="004779B8" w:rsidRPr="00264963" w:rsidRDefault="004779B8" w:rsidP="00DC365D">
      <w:pPr>
        <w:pStyle w:val="Podtitul"/>
        <w:spacing w:line="240" w:lineRule="auto"/>
        <w:ind w:left="709"/>
        <w:rPr>
          <w:rFonts w:ascii="Cambria" w:hAnsi="Cambria"/>
        </w:rPr>
      </w:pPr>
      <w:r w:rsidRPr="00264963">
        <w:rPr>
          <w:rFonts w:ascii="Cambria" w:hAnsi="Cambria"/>
        </w:rPr>
        <w:t>Každý výkres dokumentace skutečného provedení stavby bude opatřen jménem a příjmením osoby, která změny zakreslila, jejím podpisem a razítkem Zhotovitele.</w:t>
      </w:r>
    </w:p>
    <w:p w14:paraId="5C83A24A" w14:textId="77777777" w:rsidR="004779B8" w:rsidRPr="00264963" w:rsidRDefault="004779B8" w:rsidP="00DC365D">
      <w:pPr>
        <w:pStyle w:val="Podtitul"/>
        <w:spacing w:line="240" w:lineRule="auto"/>
        <w:ind w:left="709"/>
        <w:rPr>
          <w:rFonts w:ascii="Cambria" w:hAnsi="Cambria"/>
        </w:rPr>
      </w:pPr>
      <w:r w:rsidRPr="00264963">
        <w:rPr>
          <w:rFonts w:ascii="Cambria" w:hAnsi="Cambria"/>
        </w:rPr>
        <w:t>U výkresů obsahujících změnu proti projektu pro provedení stavby bude přiložen i doklad, ze kterého bude vyplývat projednání změny s odpovědnou osobou objednatele a její souhlasné stanovisko.</w:t>
      </w:r>
    </w:p>
    <w:p w14:paraId="40F5D30A"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projednání a zajištění zvláštního užívání komunikací a potřebných záborů veřejných ploch včetně úhrady vyměřených poplatků a nájemného,</w:t>
      </w:r>
    </w:p>
    <w:p w14:paraId="31ADFE86"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uložení stavební suti a ekologická likvidace stavebních odpadů a doložení dokladů o této likvidaci, včetně úhrady poplatků za toto uložení, likvidaci a dopravu,</w:t>
      </w:r>
    </w:p>
    <w:p w14:paraId="7B0A36FD"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 provedení všech nutných zkoušek dle ČSN (případně jiných norem vztahujících se k prováděnému dílu včetně pořízení protokolů),</w:t>
      </w:r>
    </w:p>
    <w:p w14:paraId="51EC7FB8"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atestů a dokladů o požadovaných vlastnostech výrobků ke kolaudaci (i dle zákona č. 22/1997 Sb.</w:t>
      </w:r>
      <w:r w:rsidR="00F40057">
        <w:rPr>
          <w:sz w:val="22"/>
          <w:szCs w:val="22"/>
          <w:lang w:val="cs-CZ"/>
        </w:rPr>
        <w:t xml:space="preserve">, </w:t>
      </w:r>
      <w:r w:rsidR="00F40057" w:rsidRPr="00F40057">
        <w:rPr>
          <w:sz w:val="22"/>
          <w:szCs w:val="22"/>
          <w:lang w:val="cs-CZ"/>
        </w:rPr>
        <w:t>o technických požadavcích na výrobky a o změně a doplnění některých zákonů</w:t>
      </w:r>
      <w:r w:rsidRPr="00264963">
        <w:rPr>
          <w:sz w:val="22"/>
          <w:szCs w:val="22"/>
          <w:lang w:val="cs-CZ"/>
        </w:rPr>
        <w:t xml:space="preserve"> – prohlášení o shodě) a revizí veškerých elektrických zařízení s případným odstraněním uvedených závad,</w:t>
      </w:r>
    </w:p>
    <w:p w14:paraId="78ECA0C3"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28E060C3"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 splnění podmínek vyplývajících z územního rozhodnutí, stavebního povolení a jiných dokladů,</w:t>
      </w:r>
    </w:p>
    <w:p w14:paraId="42ECDF7F"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p>
    <w:p w14:paraId="1446EFFE"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přechodného dopravního značení k dopravním omezením včetně jeho neustálé aktualizace dle skutečného průběhu stavby,</w:t>
      </w:r>
    </w:p>
    <w:p w14:paraId="0071A97C"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lastRenderedPageBreak/>
        <w:t>zajištění bezpečné a plynulé dopravy v rámci výstavby, včetně nákladů spojených s případnými průjezdy a opatřeními vozidel integrovaného záchranného systému,</w:t>
      </w:r>
    </w:p>
    <w:p w14:paraId="237FB518"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práce spojené s odstraněním případných překážek, betonů a konstrukcí, které nemohl projektant předvídat,</w:t>
      </w:r>
    </w:p>
    <w:p w14:paraId="7553124A"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uvedení všech povrchů dotčených stavbou do původního stavu (komunikace, chodníky, zeleň, oplocení, příkopy, propustky apod.),</w:t>
      </w:r>
    </w:p>
    <w:p w14:paraId="0EF18B8C" w14:textId="77777777"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p>
    <w:p w14:paraId="63832FE1" w14:textId="77777777" w:rsidR="004779B8" w:rsidRDefault="0002767D" w:rsidP="00F21743">
      <w:pPr>
        <w:pStyle w:val="Nadpis2"/>
        <w:numPr>
          <w:ilvl w:val="2"/>
          <w:numId w:val="25"/>
        </w:numPr>
        <w:ind w:left="709" w:hanging="283"/>
        <w:rPr>
          <w:sz w:val="22"/>
          <w:szCs w:val="22"/>
          <w:lang w:val="cs-CZ"/>
        </w:rPr>
      </w:pPr>
      <w:r w:rsidRPr="00264963">
        <w:rPr>
          <w:sz w:val="22"/>
          <w:szCs w:val="22"/>
          <w:lang w:val="cs-CZ"/>
        </w:rPr>
        <w:t>pojištění stavby a osob dle této smlouvy,</w:t>
      </w:r>
    </w:p>
    <w:p w14:paraId="3AD0C985" w14:textId="77777777" w:rsidR="00F25B70" w:rsidRPr="00264963" w:rsidRDefault="00F25B70" w:rsidP="00C23526">
      <w:pPr>
        <w:spacing w:after="120" w:line="240" w:lineRule="auto"/>
        <w:rPr>
          <w:rFonts w:ascii="Cambria" w:hAnsi="Cambria" w:cs="Cambria"/>
          <w:lang w:val="cs-CZ"/>
        </w:rPr>
      </w:pPr>
      <w:r w:rsidRPr="00264963">
        <w:rPr>
          <w:rFonts w:ascii="Cambria" w:hAnsi="Cambria" w:cs="Cambria"/>
          <w:lang w:val="cs-CZ" w:eastAsia="cs-CZ"/>
        </w:rPr>
        <w:t xml:space="preserve">to vše v místě provádění díla dle článku VI. této </w:t>
      </w:r>
      <w:r w:rsidR="00383912" w:rsidRPr="00264963">
        <w:rPr>
          <w:rFonts w:ascii="Cambria" w:hAnsi="Cambria" w:cs="Cambria"/>
          <w:lang w:val="cs-CZ" w:eastAsia="cs-CZ"/>
        </w:rPr>
        <w:t>S</w:t>
      </w:r>
      <w:r w:rsidRPr="00264963">
        <w:rPr>
          <w:rFonts w:ascii="Cambria" w:hAnsi="Cambria" w:cs="Cambria"/>
          <w:lang w:val="cs-CZ" w:eastAsia="cs-CZ"/>
        </w:rPr>
        <w:t>mlouvy.</w:t>
      </w:r>
    </w:p>
    <w:p w14:paraId="76CFB3AD" w14:textId="77777777"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 xml:space="preserve">Dílo bude provedeno s potřebnou </w:t>
      </w:r>
      <w:r w:rsidR="00597828" w:rsidRPr="00264963">
        <w:rPr>
          <w:sz w:val="22"/>
          <w:szCs w:val="22"/>
          <w:lang w:val="cs-CZ"/>
        </w:rPr>
        <w:t>péčí v</w:t>
      </w:r>
      <w:r w:rsidRPr="00264963">
        <w:rPr>
          <w:sz w:val="22"/>
          <w:szCs w:val="22"/>
          <w:lang w:val="cs-CZ"/>
        </w:rPr>
        <w:t xml:space="preserve">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14:paraId="192CF52D" w14:textId="07A45E8A"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Jakékoliv vícepráce, které budou realizovány v rámci zakázky, musí být zadány v souladu s </w:t>
      </w:r>
      <w:r w:rsidR="00F40057">
        <w:rPr>
          <w:sz w:val="22"/>
          <w:szCs w:val="22"/>
          <w:lang w:val="cs-CZ"/>
        </w:rPr>
        <w:t xml:space="preserve">příslušnými ustanoveními zákona. </w:t>
      </w:r>
      <w:r w:rsidRPr="00264963">
        <w:rPr>
          <w:sz w:val="22"/>
          <w:szCs w:val="22"/>
          <w:lang w:val="cs-CZ"/>
        </w:rPr>
        <w:t xml:space="preserve">Jakékoliv vícepráce se Zhotovitel zavazuje ocenit maximálně ve výši, jak tyto práce ocenil ve své nabídce nebo dle cen </w:t>
      </w:r>
      <w:r w:rsidR="001C1F0B">
        <w:rPr>
          <w:sz w:val="22"/>
          <w:szCs w:val="22"/>
          <w:lang w:val="cs-CZ"/>
        </w:rPr>
        <w:t>URS</w:t>
      </w:r>
      <w:r w:rsidRPr="00264963">
        <w:rPr>
          <w:sz w:val="22"/>
          <w:szCs w:val="22"/>
          <w:lang w:val="cs-CZ"/>
        </w:rPr>
        <w:t>.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6CC6869A" w14:textId="77777777"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Není-li ve Smlouvě uvedeno jinak, není Zhotovitel oprávněn ani povinen provést jakoukoliv změnu díla bez písemné dohody s Objednatelem ve formě písemného dodatku.</w:t>
      </w:r>
    </w:p>
    <w:p w14:paraId="1726B82F" w14:textId="77777777"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4374AED4" w14:textId="77777777"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Smlouvou,</w:t>
      </w:r>
    </w:p>
    <w:p w14:paraId="6E63C6FE" w14:textId="77777777"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podmínkami stanovenými ČSN,</w:t>
      </w:r>
    </w:p>
    <w:p w14:paraId="04D5DF29" w14:textId="77777777"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projektovou dokumentací, a</w:t>
      </w:r>
    </w:p>
    <w:p w14:paraId="1BDED621" w14:textId="77777777" w:rsidR="00D51B62"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 xml:space="preserve">obecně uznávanými </w:t>
      </w:r>
      <w:r w:rsidR="00597828" w:rsidRPr="00264963">
        <w:rPr>
          <w:sz w:val="22"/>
          <w:szCs w:val="22"/>
          <w:lang w:val="cs-CZ"/>
        </w:rPr>
        <w:t>metodikami nebo</w:t>
      </w:r>
      <w:r w:rsidRPr="00264963">
        <w:rPr>
          <w:sz w:val="22"/>
          <w:szCs w:val="22"/>
          <w:lang w:val="cs-CZ"/>
        </w:rPr>
        <w:t xml:space="preserve"> doporučeními výrobců komponentů a technologií použitých při výstavbě, neodporují-li platným ČSN.</w:t>
      </w:r>
    </w:p>
    <w:p w14:paraId="4EC9663C" w14:textId="77777777" w:rsidR="00C84005" w:rsidRPr="00264963" w:rsidRDefault="00F85677" w:rsidP="00F21743">
      <w:pPr>
        <w:pStyle w:val="Nadpis2"/>
        <w:numPr>
          <w:ilvl w:val="1"/>
          <w:numId w:val="31"/>
        </w:numPr>
        <w:spacing w:line="240" w:lineRule="auto"/>
        <w:ind w:left="0"/>
        <w:rPr>
          <w:sz w:val="22"/>
          <w:szCs w:val="22"/>
          <w:lang w:val="cs-CZ"/>
        </w:rPr>
      </w:pPr>
      <w:r w:rsidRPr="00264963">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r w:rsidR="0002767D" w:rsidRPr="00264963">
        <w:rPr>
          <w:sz w:val="22"/>
          <w:szCs w:val="22"/>
          <w:lang w:val="cs-CZ"/>
        </w:rPr>
        <w:t>.</w:t>
      </w:r>
    </w:p>
    <w:p w14:paraId="1F63F91F" w14:textId="77777777" w:rsidR="00BC60BA"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 xml:space="preserve">Zhotovitel v rámci veřejné zakázky </w:t>
      </w:r>
      <w:r w:rsidR="00AB7919" w:rsidRPr="00264963">
        <w:rPr>
          <w:sz w:val="22"/>
          <w:szCs w:val="22"/>
          <w:lang w:val="cs-CZ"/>
        </w:rPr>
        <w:t>„</w:t>
      </w:r>
      <w:r w:rsidR="00960F72">
        <w:rPr>
          <w:rFonts w:asciiTheme="majorHAnsi" w:hAnsiTheme="majorHAnsi"/>
          <w:b/>
          <w:sz w:val="22"/>
        </w:rPr>
        <w:t>Vodovodní řad na Myšlíně</w:t>
      </w:r>
      <w:r w:rsidR="00597828" w:rsidRPr="00264963">
        <w:rPr>
          <w:sz w:val="22"/>
          <w:szCs w:val="22"/>
          <w:lang w:val="cs-CZ"/>
        </w:rPr>
        <w:t xml:space="preserve">“ prokázal technickou způsobilost </w:t>
      </w:r>
      <w:r w:rsidRPr="009B2936">
        <w:rPr>
          <w:sz w:val="22"/>
          <w:szCs w:val="22"/>
          <w:lang w:val="cs-CZ"/>
        </w:rPr>
        <w:t>dle čl. 1</w:t>
      </w:r>
      <w:r w:rsidR="009B2936">
        <w:rPr>
          <w:sz w:val="22"/>
          <w:szCs w:val="22"/>
          <w:lang w:val="cs-CZ"/>
        </w:rPr>
        <w:t>2</w:t>
      </w:r>
      <w:r w:rsidRPr="009B2936">
        <w:rPr>
          <w:sz w:val="22"/>
          <w:szCs w:val="22"/>
          <w:lang w:val="cs-CZ"/>
        </w:rPr>
        <w:t xml:space="preserve"> odst. 1 písm. b) zadávací dokumentace t</w:t>
      </w:r>
      <w:r w:rsidR="00B96C9F" w:rsidRPr="009B2936">
        <w:rPr>
          <w:sz w:val="22"/>
          <w:szCs w:val="22"/>
          <w:lang w:val="cs-CZ"/>
        </w:rPr>
        <w:t>outo osobou</w:t>
      </w:r>
      <w:r w:rsidRPr="009B2936">
        <w:rPr>
          <w:sz w:val="22"/>
          <w:szCs w:val="22"/>
          <w:lang w:val="cs-CZ"/>
        </w:rPr>
        <w:t>: (</w:t>
      </w:r>
      <w:r w:rsidRPr="009B2936">
        <w:rPr>
          <w:sz w:val="22"/>
          <w:szCs w:val="22"/>
          <w:highlight w:val="yellow"/>
          <w:lang w:val="cs-CZ"/>
        </w:rPr>
        <w:t xml:space="preserve">uvedeno jméno </w:t>
      </w:r>
      <w:r w:rsidR="003F6843" w:rsidRPr="009B2936">
        <w:rPr>
          <w:sz w:val="22"/>
          <w:szCs w:val="22"/>
          <w:highlight w:val="yellow"/>
          <w:lang w:val="cs-CZ"/>
        </w:rPr>
        <w:t>příp.</w:t>
      </w:r>
      <w:r w:rsidRPr="009B2936">
        <w:rPr>
          <w:sz w:val="22"/>
          <w:szCs w:val="22"/>
          <w:highlight w:val="yellow"/>
          <w:lang w:val="cs-CZ"/>
        </w:rPr>
        <w:t> číslo autorizace</w:t>
      </w:r>
      <w:r w:rsidRPr="009B2936">
        <w:rPr>
          <w:sz w:val="22"/>
          <w:szCs w:val="22"/>
          <w:lang w:val="cs-CZ"/>
        </w:rPr>
        <w:t>)</w:t>
      </w:r>
    </w:p>
    <w:p w14:paraId="5958CE43" w14:textId="77777777" w:rsidR="009F46A4" w:rsidRDefault="0002767D" w:rsidP="00C84005">
      <w:pPr>
        <w:jc w:val="both"/>
        <w:rPr>
          <w:rFonts w:ascii="Cambria" w:hAnsi="Cambria" w:cs="Cambria"/>
          <w:bCs/>
          <w:lang w:val="cs-CZ"/>
        </w:rPr>
      </w:pPr>
      <w:r w:rsidRPr="00264963">
        <w:rPr>
          <w:rFonts w:ascii="Cambria" w:hAnsi="Cambria"/>
          <w:bCs/>
          <w:lang w:val="cs-CZ"/>
        </w:rPr>
        <w:lastRenderedPageBreak/>
        <w:t xml:space="preserve">Hlavní </w:t>
      </w:r>
      <w:r w:rsidR="002333F5" w:rsidRPr="00264963">
        <w:rPr>
          <w:rFonts w:ascii="Cambria" w:hAnsi="Cambria"/>
          <w:bCs/>
          <w:lang w:val="cs-CZ"/>
        </w:rPr>
        <w:t>stavbyvedoucí</w:t>
      </w:r>
      <w:r w:rsidRPr="00264963">
        <w:rPr>
          <w:rFonts w:ascii="Cambria" w:hAnsi="Cambria"/>
          <w:bCs/>
          <w:lang w:val="cs-CZ"/>
        </w:rPr>
        <w:t xml:space="preserve"> –</w:t>
      </w:r>
      <w:r w:rsidR="007C645F" w:rsidRPr="00264963">
        <w:rPr>
          <w:rFonts w:ascii="Cambria" w:hAnsi="Cambria" w:cs="Cambria"/>
          <w:bCs/>
          <w:highlight w:val="yellow"/>
          <w:lang w:val="cs-CZ"/>
        </w:rPr>
        <w:fldChar w:fldCharType="begin">
          <w:ffData>
            <w:name w:val="Text3"/>
            <w:enabled/>
            <w:calcOnExit w:val="0"/>
            <w:textInput/>
          </w:ffData>
        </w:fldChar>
      </w:r>
      <w:r w:rsidR="009F46A4" w:rsidRPr="00264963">
        <w:rPr>
          <w:rFonts w:ascii="Cambria" w:hAnsi="Cambria" w:cs="Cambria"/>
          <w:bCs/>
          <w:highlight w:val="yellow"/>
          <w:lang w:val="cs-CZ"/>
        </w:rPr>
        <w:instrText xml:space="preserve"> FORMTEXT </w:instrText>
      </w:r>
      <w:r w:rsidR="007C645F" w:rsidRPr="00264963">
        <w:rPr>
          <w:rFonts w:ascii="Cambria" w:hAnsi="Cambria" w:cs="Cambria"/>
          <w:bCs/>
          <w:highlight w:val="yellow"/>
          <w:lang w:val="cs-CZ"/>
        </w:rPr>
      </w:r>
      <w:r w:rsidR="007C645F" w:rsidRPr="00264963">
        <w:rPr>
          <w:rFonts w:ascii="Cambria" w:hAnsi="Cambria" w:cs="Cambria"/>
          <w:bCs/>
          <w:highlight w:val="yellow"/>
          <w:lang w:val="cs-CZ"/>
        </w:rPr>
        <w:fldChar w:fldCharType="separate"/>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7C645F" w:rsidRPr="00264963">
        <w:rPr>
          <w:rFonts w:ascii="Cambria" w:hAnsi="Cambria" w:cs="Cambria"/>
          <w:bCs/>
          <w:highlight w:val="yellow"/>
          <w:lang w:val="cs-CZ"/>
        </w:rPr>
        <w:fldChar w:fldCharType="end"/>
      </w:r>
    </w:p>
    <w:p w14:paraId="3EEDBC6D" w14:textId="77777777" w:rsidR="009B2936" w:rsidRPr="00264963" w:rsidRDefault="009B2936" w:rsidP="00C84005">
      <w:pPr>
        <w:jc w:val="both"/>
        <w:rPr>
          <w:rFonts w:ascii="Cambria" w:hAnsi="Cambria" w:cs="Cambria"/>
          <w:bCs/>
          <w:lang w:val="cs-CZ"/>
        </w:rPr>
      </w:pPr>
      <w:r>
        <w:rPr>
          <w:rFonts w:ascii="Cambria" w:hAnsi="Cambria" w:cs="Cambria"/>
          <w:bCs/>
          <w:lang w:val="cs-CZ"/>
        </w:rPr>
        <w:t xml:space="preserve">Stavbyvedoucí - </w:t>
      </w:r>
      <w:r w:rsidRPr="00264963">
        <w:rPr>
          <w:rFonts w:ascii="Cambria" w:hAnsi="Cambria" w:cs="Cambria"/>
          <w:bCs/>
          <w:highlight w:val="yellow"/>
          <w:lang w:val="cs-CZ"/>
        </w:rPr>
        <w:fldChar w:fldCharType="begin">
          <w:ffData>
            <w:name w:val="Text3"/>
            <w:enabled/>
            <w:calcOnExit w:val="0"/>
            <w:textInput/>
          </w:ffData>
        </w:fldChar>
      </w:r>
      <w:r w:rsidRPr="00264963">
        <w:rPr>
          <w:rFonts w:ascii="Cambria" w:hAnsi="Cambria" w:cs="Cambria"/>
          <w:bCs/>
          <w:highlight w:val="yellow"/>
          <w:lang w:val="cs-CZ"/>
        </w:rPr>
        <w:instrText xml:space="preserve"> FORMTEXT </w:instrText>
      </w:r>
      <w:r w:rsidRPr="00264963">
        <w:rPr>
          <w:rFonts w:ascii="Cambria" w:hAnsi="Cambria" w:cs="Cambria"/>
          <w:bCs/>
          <w:highlight w:val="yellow"/>
          <w:lang w:val="cs-CZ"/>
        </w:rPr>
      </w:r>
      <w:r w:rsidRPr="00264963">
        <w:rPr>
          <w:rFonts w:ascii="Cambria" w:hAnsi="Cambria" w:cs="Cambria"/>
          <w:bCs/>
          <w:highlight w:val="yellow"/>
          <w:lang w:val="cs-CZ"/>
        </w:rPr>
        <w:fldChar w:fldCharType="separate"/>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fldChar w:fldCharType="end"/>
      </w:r>
    </w:p>
    <w:p w14:paraId="41628481" w14:textId="77777777" w:rsidR="007E3E61" w:rsidRDefault="007E3E61" w:rsidP="00C84005">
      <w:pPr>
        <w:jc w:val="both"/>
        <w:rPr>
          <w:rFonts w:ascii="Cambria" w:hAnsi="Cambria"/>
          <w:lang w:val="cs-CZ"/>
        </w:rPr>
      </w:pPr>
      <w:r w:rsidRPr="00264963">
        <w:rPr>
          <w:rFonts w:ascii="Cambria" w:hAnsi="Cambria"/>
          <w:lang w:val="cs-CZ"/>
        </w:rPr>
        <w:t xml:space="preserve">Smluvní strany se dohodly, že ke změně </w:t>
      </w:r>
      <w:r w:rsidR="001C1F0B">
        <w:rPr>
          <w:rFonts w:ascii="Cambria" w:hAnsi="Cambria"/>
          <w:lang w:val="cs-CZ"/>
        </w:rPr>
        <w:t>těchto osob</w:t>
      </w:r>
      <w:r w:rsidRPr="00264963">
        <w:rPr>
          <w:rFonts w:ascii="Cambria" w:hAnsi="Cambria"/>
          <w:lang w:val="cs-CZ"/>
        </w:rPr>
        <w:t xml:space="preserve"> může dojít pouze ve výjimečných případech s předchozím písemným souhlasem Objednatele</w:t>
      </w:r>
      <w:r w:rsidR="00712C24" w:rsidRPr="00264963">
        <w:rPr>
          <w:rFonts w:ascii="Cambria" w:hAnsi="Cambria"/>
          <w:lang w:val="cs-CZ"/>
        </w:rPr>
        <w:t xml:space="preserve"> na základě zpracování dodatku k této Smlouvě.</w:t>
      </w:r>
      <w:r w:rsidR="001C1F0B">
        <w:rPr>
          <w:rFonts w:ascii="Cambria" w:hAnsi="Cambria"/>
          <w:lang w:val="cs-CZ"/>
        </w:rPr>
        <w:t>Nov</w:t>
      </w:r>
      <w:r w:rsidR="00B30A38">
        <w:rPr>
          <w:rFonts w:ascii="Cambria" w:hAnsi="Cambria"/>
          <w:lang w:val="cs-CZ"/>
        </w:rPr>
        <w:t>á</w:t>
      </w:r>
      <w:r w:rsidR="001C1F0B">
        <w:rPr>
          <w:rFonts w:ascii="Cambria" w:hAnsi="Cambria"/>
          <w:lang w:val="cs-CZ"/>
        </w:rPr>
        <w:t xml:space="preserve"> osob</w:t>
      </w:r>
      <w:r w:rsidR="00B30A38">
        <w:rPr>
          <w:rFonts w:ascii="Cambria" w:hAnsi="Cambria"/>
          <w:lang w:val="cs-CZ"/>
        </w:rPr>
        <w:t>a</w:t>
      </w:r>
      <w:r w:rsidRPr="00264963">
        <w:rPr>
          <w:rFonts w:ascii="Cambria" w:hAnsi="Cambria"/>
          <w:lang w:val="cs-CZ"/>
        </w:rPr>
        <w:t xml:space="preserve"> musí splňovat kvalifikaci minimálně v rozsahu, v jakém byla prokázána v zadávacím řízení. Pro případ porušení tohoto ustanovení je Objednatel oprávněn od smlouvy o dílo odstoupit.</w:t>
      </w:r>
    </w:p>
    <w:p w14:paraId="7B8219B5" w14:textId="77777777" w:rsidR="009B2936" w:rsidRPr="00264963" w:rsidRDefault="009B2936" w:rsidP="00C84005">
      <w:pPr>
        <w:jc w:val="both"/>
        <w:rPr>
          <w:rFonts w:ascii="Cambria" w:hAnsi="Cambria"/>
          <w:lang w:val="cs-CZ"/>
        </w:rPr>
      </w:pPr>
    </w:p>
    <w:p w14:paraId="49213495"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Doba plnění</w:t>
      </w:r>
    </w:p>
    <w:p w14:paraId="19EB0D7A" w14:textId="50FE918A" w:rsidR="00D66EEE" w:rsidRDefault="0002767D" w:rsidP="00FF027A">
      <w:pPr>
        <w:pStyle w:val="Nadpis2"/>
        <w:numPr>
          <w:ilvl w:val="1"/>
          <w:numId w:val="23"/>
        </w:numPr>
        <w:spacing w:line="240" w:lineRule="auto"/>
        <w:rPr>
          <w:sz w:val="22"/>
          <w:szCs w:val="22"/>
          <w:lang w:val="cs-CZ"/>
        </w:rPr>
      </w:pPr>
      <w:bookmarkStart w:id="2" w:name="_Ref389125091"/>
      <w:r w:rsidRPr="00D66EEE">
        <w:rPr>
          <w:sz w:val="22"/>
          <w:szCs w:val="22"/>
          <w:lang w:val="cs-CZ"/>
        </w:rPr>
        <w:t xml:space="preserve">Zhotovitel se zavazuje celé dílo řádně </w:t>
      </w:r>
      <w:r w:rsidRPr="00D66EEE">
        <w:rPr>
          <w:b/>
          <w:sz w:val="22"/>
          <w:szCs w:val="22"/>
          <w:lang w:val="cs-CZ"/>
        </w:rPr>
        <w:t xml:space="preserve">provést, ukončit a předat do </w:t>
      </w:r>
      <w:r w:rsidR="00196102">
        <w:rPr>
          <w:b/>
          <w:sz w:val="22"/>
          <w:szCs w:val="22"/>
          <w:lang w:val="cs-CZ"/>
        </w:rPr>
        <w:t>150 kalendářních dn</w:t>
      </w:r>
      <w:r w:rsidR="00D66CC8">
        <w:rPr>
          <w:b/>
          <w:sz w:val="22"/>
          <w:szCs w:val="22"/>
          <w:lang w:val="cs-CZ"/>
        </w:rPr>
        <w:t>í</w:t>
      </w:r>
      <w:r w:rsidR="00960F72">
        <w:rPr>
          <w:b/>
          <w:sz w:val="22"/>
          <w:szCs w:val="22"/>
          <w:lang w:val="cs-CZ"/>
        </w:rPr>
        <w:t xml:space="preserve"> </w:t>
      </w:r>
      <w:r w:rsidRPr="00D66EEE">
        <w:rPr>
          <w:b/>
          <w:sz w:val="22"/>
          <w:lang w:val="cs-CZ"/>
        </w:rPr>
        <w:t>od doručení písemné výzvy</w:t>
      </w:r>
      <w:r w:rsidRPr="00D66EEE">
        <w:rPr>
          <w:b/>
          <w:sz w:val="22"/>
          <w:szCs w:val="22"/>
          <w:lang w:val="cs-CZ"/>
        </w:rPr>
        <w:t xml:space="preserve"> k převzetí staveniště</w:t>
      </w:r>
      <w:r w:rsidR="004464DD" w:rsidRPr="00D66EEE">
        <w:rPr>
          <w:b/>
          <w:sz w:val="22"/>
          <w:szCs w:val="22"/>
          <w:lang w:val="cs-CZ"/>
        </w:rPr>
        <w:t>.</w:t>
      </w:r>
      <w:r w:rsidR="004464DD" w:rsidRPr="00D66EEE">
        <w:rPr>
          <w:sz w:val="22"/>
          <w:szCs w:val="22"/>
          <w:lang w:val="cs-CZ"/>
        </w:rPr>
        <w:t xml:space="preserve"> Splnění této doby (provedení díla dle § 2604 občanského zákoníku)</w:t>
      </w:r>
      <w:r w:rsidR="00F40057">
        <w:rPr>
          <w:sz w:val="22"/>
          <w:szCs w:val="22"/>
          <w:lang w:val="cs-CZ"/>
        </w:rPr>
        <w:t xml:space="preserve"> </w:t>
      </w:r>
      <w:r w:rsidR="004464DD" w:rsidRPr="00D66EEE">
        <w:rPr>
          <w:sz w:val="22"/>
          <w:szCs w:val="22"/>
          <w:lang w:val="cs-CZ"/>
        </w:rPr>
        <w:t>je zajištěno smluvní pokutou sjednanou Smlouvou</w:t>
      </w:r>
      <w:r w:rsidR="00CE3E83" w:rsidRPr="00D66EEE">
        <w:rPr>
          <w:sz w:val="22"/>
          <w:szCs w:val="22"/>
          <w:lang w:val="cs-CZ"/>
        </w:rPr>
        <w:t xml:space="preserve">. </w:t>
      </w:r>
      <w:bookmarkEnd w:id="2"/>
      <w:r w:rsidR="00D66EEE">
        <w:rPr>
          <w:sz w:val="22"/>
          <w:szCs w:val="22"/>
          <w:lang w:val="cs-CZ"/>
        </w:rPr>
        <w:t xml:space="preserve">Nejpozději ke dni převzetí staveniště </w:t>
      </w:r>
      <w:r w:rsidR="00640CF7">
        <w:rPr>
          <w:sz w:val="22"/>
          <w:szCs w:val="22"/>
          <w:lang w:val="cs-CZ"/>
        </w:rPr>
        <w:t xml:space="preserve">zhotovitel zaktualizuje </w:t>
      </w:r>
      <w:r w:rsidR="00482D2D">
        <w:rPr>
          <w:sz w:val="22"/>
          <w:szCs w:val="22"/>
          <w:lang w:val="cs-CZ"/>
        </w:rPr>
        <w:t xml:space="preserve">předložený </w:t>
      </w:r>
      <w:r w:rsidR="00D66EEE">
        <w:rPr>
          <w:sz w:val="22"/>
          <w:szCs w:val="22"/>
          <w:lang w:val="cs-CZ"/>
        </w:rPr>
        <w:t>závazný harmonogram postupu prací.</w:t>
      </w:r>
    </w:p>
    <w:p w14:paraId="6970B086" w14:textId="3E7B6223" w:rsidR="000F0E7B" w:rsidRPr="00D66EEE" w:rsidRDefault="0002767D" w:rsidP="00F21743">
      <w:pPr>
        <w:pStyle w:val="Nadpis2"/>
        <w:numPr>
          <w:ilvl w:val="1"/>
          <w:numId w:val="23"/>
        </w:numPr>
        <w:spacing w:line="240" w:lineRule="auto"/>
        <w:ind w:left="0"/>
        <w:rPr>
          <w:sz w:val="22"/>
          <w:szCs w:val="22"/>
          <w:lang w:val="cs-CZ"/>
        </w:rPr>
      </w:pPr>
      <w:r w:rsidRPr="00D66EEE">
        <w:rPr>
          <w:sz w:val="22"/>
          <w:lang w:val="cs-CZ"/>
        </w:rPr>
        <w:t xml:space="preserve">Zhotovitel je povinen </w:t>
      </w:r>
      <w:r w:rsidRPr="00D66EEE">
        <w:rPr>
          <w:b/>
          <w:sz w:val="22"/>
          <w:lang w:val="cs-CZ"/>
        </w:rPr>
        <w:t xml:space="preserve">převzít staveniště </w:t>
      </w:r>
      <w:r w:rsidRPr="00D66EEE">
        <w:rPr>
          <w:b/>
          <w:sz w:val="22"/>
          <w:szCs w:val="22"/>
          <w:lang w:val="cs-CZ"/>
        </w:rPr>
        <w:t xml:space="preserve">a zahájit stavební práce </w:t>
      </w:r>
      <w:r w:rsidRPr="00D66EEE">
        <w:rPr>
          <w:b/>
          <w:sz w:val="22"/>
          <w:lang w:val="cs-CZ"/>
        </w:rPr>
        <w:t xml:space="preserve">nejpozději do 10 </w:t>
      </w:r>
      <w:r w:rsidR="0098012C">
        <w:rPr>
          <w:b/>
          <w:sz w:val="22"/>
          <w:lang w:val="cs-CZ"/>
        </w:rPr>
        <w:t xml:space="preserve">kalendářních </w:t>
      </w:r>
      <w:r w:rsidRPr="00D66EEE">
        <w:rPr>
          <w:b/>
          <w:sz w:val="22"/>
          <w:lang w:val="cs-CZ"/>
        </w:rPr>
        <w:t>dnů od doručení písemné výzvy</w:t>
      </w:r>
      <w:r w:rsidRPr="00D66EEE">
        <w:rPr>
          <w:b/>
          <w:sz w:val="22"/>
          <w:szCs w:val="22"/>
          <w:lang w:val="cs-CZ"/>
        </w:rPr>
        <w:t xml:space="preserve"> k převzetí staveniště</w:t>
      </w:r>
      <w:r w:rsidRPr="00D66EEE">
        <w:rPr>
          <w:b/>
          <w:lang w:val="cs-CZ"/>
        </w:rPr>
        <w:t>.</w:t>
      </w:r>
      <w:r w:rsidR="00960F72">
        <w:rPr>
          <w:b/>
          <w:lang w:val="cs-CZ"/>
        </w:rPr>
        <w:t xml:space="preserve"> </w:t>
      </w:r>
      <w:r w:rsidRPr="00D66EEE">
        <w:rPr>
          <w:sz w:val="22"/>
          <w:szCs w:val="22"/>
          <w:lang w:val="cs-CZ"/>
        </w:rPr>
        <w:t xml:space="preserve">Zahájením stavebních prací se rozumí okamžik, v němž byly započaty práce dle příslušné dokumentace, přičemž započetí těchto prací musí být prokazatelné jejich hmotným výsledkem. Zhotovitel zahájí stavební práce ihned po protokolárním převzetí staveniště. </w:t>
      </w:r>
    </w:p>
    <w:p w14:paraId="2330EF28" w14:textId="12A105DF" w:rsidR="003D7B2F" w:rsidRPr="00AD15CB" w:rsidRDefault="00196102" w:rsidP="003D7B2F">
      <w:pPr>
        <w:pStyle w:val="Nadpis2"/>
        <w:numPr>
          <w:ilvl w:val="1"/>
          <w:numId w:val="23"/>
        </w:numPr>
        <w:spacing w:line="240" w:lineRule="auto"/>
        <w:ind w:left="0"/>
        <w:rPr>
          <w:sz w:val="22"/>
          <w:szCs w:val="22"/>
          <w:lang w:val="cs-CZ"/>
        </w:rPr>
      </w:pPr>
      <w:r w:rsidRPr="00AD15CB">
        <w:rPr>
          <w:sz w:val="22"/>
          <w:szCs w:val="22"/>
          <w:lang w:val="cs-CZ"/>
        </w:rPr>
        <w:t>Termínem d</w:t>
      </w:r>
      <w:r w:rsidR="0002767D" w:rsidRPr="00AD15CB">
        <w:rPr>
          <w:sz w:val="22"/>
          <w:szCs w:val="22"/>
          <w:lang w:val="cs-CZ"/>
        </w:rPr>
        <w:t xml:space="preserve">okončení stavebních prací se rozumí </w:t>
      </w:r>
      <w:r w:rsidRPr="00AD15CB">
        <w:rPr>
          <w:sz w:val="22"/>
          <w:szCs w:val="22"/>
          <w:lang w:val="cs-CZ"/>
        </w:rPr>
        <w:t>den</w:t>
      </w:r>
      <w:r w:rsidRPr="00AD15CB">
        <w:rPr>
          <w:sz w:val="22"/>
          <w:szCs w:val="22"/>
        </w:rPr>
        <w:t>, kdy dojde k předání a převzetí hotového díla mezi Zadavatelem a vybraným doda</w:t>
      </w:r>
      <w:r w:rsidR="00EA14DA" w:rsidRPr="00AD15CB">
        <w:rPr>
          <w:sz w:val="22"/>
          <w:szCs w:val="22"/>
        </w:rPr>
        <w:t>vatelem bez vad a nedodělků vč</w:t>
      </w:r>
      <w:r w:rsidR="007D296E" w:rsidRPr="00AD15CB">
        <w:rPr>
          <w:sz w:val="22"/>
          <w:szCs w:val="22"/>
        </w:rPr>
        <w:t xml:space="preserve">etně </w:t>
      </w:r>
      <w:r w:rsidRPr="00AD15CB">
        <w:rPr>
          <w:sz w:val="22"/>
          <w:szCs w:val="22"/>
        </w:rPr>
        <w:t xml:space="preserve">Vydání kolaudačního rozhodnutí </w:t>
      </w:r>
      <w:r w:rsidR="0002767D" w:rsidRPr="00AD15CB">
        <w:rPr>
          <w:sz w:val="22"/>
          <w:szCs w:val="22"/>
          <w:lang w:val="cs-CZ"/>
        </w:rPr>
        <w:t>Zhotovitel ukončí stavební práce</w:t>
      </w:r>
      <w:r w:rsidR="00FF027A" w:rsidRPr="00AD15CB">
        <w:rPr>
          <w:sz w:val="22"/>
          <w:szCs w:val="22"/>
          <w:lang w:val="cs-CZ"/>
        </w:rPr>
        <w:t xml:space="preserve"> </w:t>
      </w:r>
      <w:r w:rsidR="0002767D" w:rsidRPr="00AD15CB">
        <w:rPr>
          <w:sz w:val="22"/>
          <w:szCs w:val="22"/>
          <w:lang w:val="cs-CZ"/>
        </w:rPr>
        <w:t>v době stanovené v čl. V. odst. 1 Smlouvy, tak aby byl schopen dostát svým dalším závazkům vyplývajícím z této Smlouvy.</w:t>
      </w:r>
    </w:p>
    <w:p w14:paraId="4AC64807" w14:textId="25071465" w:rsidR="00BB4E7F" w:rsidRPr="00264963" w:rsidRDefault="0002767D" w:rsidP="00F21743">
      <w:pPr>
        <w:pStyle w:val="Nadpis2"/>
        <w:numPr>
          <w:ilvl w:val="1"/>
          <w:numId w:val="23"/>
        </w:numPr>
        <w:spacing w:line="240" w:lineRule="auto"/>
        <w:ind w:left="0"/>
        <w:rPr>
          <w:sz w:val="22"/>
          <w:szCs w:val="22"/>
          <w:lang w:val="cs-CZ"/>
        </w:rPr>
      </w:pPr>
      <w:r w:rsidRPr="00AD15CB">
        <w:rPr>
          <w:sz w:val="22"/>
          <w:szCs w:val="22"/>
          <w:lang w:val="cs-CZ"/>
        </w:rPr>
        <w:t xml:space="preserve">Zhotovitel splní svou povinnost provést dílo jeho řádným dokončením, protokolárním předáním předmětu díla Objednateli. </w:t>
      </w:r>
      <w:r w:rsidRPr="00AD15CB">
        <w:rPr>
          <w:bCs/>
          <w:sz w:val="22"/>
          <w:szCs w:val="22"/>
          <w:lang w:val="cs-CZ"/>
        </w:rPr>
        <w:t>Dílo se považuje za dokončené, pokud nevykazuje žádné vady a nedodělky</w:t>
      </w:r>
      <w:r w:rsidRPr="00AD15CB">
        <w:rPr>
          <w:b/>
          <w:bCs/>
          <w:sz w:val="22"/>
          <w:szCs w:val="22"/>
          <w:lang w:val="cs-CZ"/>
        </w:rPr>
        <w:t>, kromě ojedinělých</w:t>
      </w:r>
      <w:r w:rsidRPr="00264963">
        <w:rPr>
          <w:b/>
          <w:bCs/>
          <w:sz w:val="22"/>
          <w:szCs w:val="22"/>
          <w:lang w:val="cs-CZ"/>
        </w:rPr>
        <w:t xml:space="preserve"> drobných vad, které samy o sobě, ani ve spojení s jinými nebrání užívání stavby funkčně nebo esteticky, ani její užívání podstatným způsobem neomezují</w:t>
      </w:r>
      <w:r w:rsidR="00196102">
        <w:rPr>
          <w:b/>
          <w:bCs/>
          <w:sz w:val="22"/>
          <w:szCs w:val="22"/>
          <w:lang w:val="cs-CZ"/>
        </w:rPr>
        <w:t xml:space="preserve"> </w:t>
      </w:r>
      <w:r w:rsidR="00672BC1">
        <w:rPr>
          <w:b/>
          <w:bCs/>
          <w:sz w:val="22"/>
          <w:szCs w:val="22"/>
          <w:lang w:val="cs-CZ"/>
        </w:rPr>
        <w:t>a je vydáno kolaudační rozhodnutí</w:t>
      </w:r>
      <w:r w:rsidRPr="00264963">
        <w:rPr>
          <w:b/>
          <w:bCs/>
          <w:sz w:val="22"/>
          <w:szCs w:val="22"/>
          <w:lang w:val="cs-CZ"/>
        </w:rPr>
        <w:t>.</w:t>
      </w:r>
    </w:p>
    <w:p w14:paraId="33C60937" w14:textId="77777777" w:rsidR="00BB4E7F" w:rsidRPr="00264963" w:rsidRDefault="0002767D" w:rsidP="00F21743">
      <w:pPr>
        <w:pStyle w:val="Nadpis2"/>
        <w:numPr>
          <w:ilvl w:val="1"/>
          <w:numId w:val="23"/>
        </w:numPr>
        <w:spacing w:line="240" w:lineRule="auto"/>
        <w:ind w:left="0"/>
        <w:rPr>
          <w:sz w:val="22"/>
          <w:szCs w:val="22"/>
          <w:lang w:val="cs-CZ"/>
        </w:rPr>
      </w:pPr>
      <w:r w:rsidRPr="00264963">
        <w:rPr>
          <w:sz w:val="22"/>
          <w:szCs w:val="22"/>
          <w:lang w:val="cs-CZ"/>
        </w:rPr>
        <w:t>K řádnému dokončení díla se vyžadují také další plnění dle Smlouvy, zejména dodání dokumentace a dalších dokladů vyžadovaných Smlouvou v průběhu provádění díla či při jeho předání, a to vše ve dvou vyhotoveních.</w:t>
      </w:r>
    </w:p>
    <w:p w14:paraId="4F5C4032" w14:textId="77777777" w:rsidR="00BB4E7F" w:rsidRPr="00264963" w:rsidRDefault="0002767D" w:rsidP="00F21743">
      <w:pPr>
        <w:pStyle w:val="Nadpis2"/>
        <w:numPr>
          <w:ilvl w:val="1"/>
          <w:numId w:val="23"/>
        </w:numPr>
        <w:spacing w:line="240" w:lineRule="auto"/>
        <w:ind w:left="0"/>
        <w:rPr>
          <w:sz w:val="22"/>
          <w:szCs w:val="22"/>
          <w:lang w:val="cs-CZ"/>
        </w:rPr>
      </w:pPr>
      <w:r w:rsidRPr="00264963">
        <w:rPr>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2117A75E" w14:textId="77777777" w:rsidR="00BB4E7F" w:rsidRPr="00264963" w:rsidRDefault="0002767D" w:rsidP="00F21743">
      <w:pPr>
        <w:pStyle w:val="Nadpis2"/>
        <w:numPr>
          <w:ilvl w:val="1"/>
          <w:numId w:val="23"/>
        </w:numPr>
        <w:spacing w:line="240" w:lineRule="auto"/>
        <w:ind w:left="0"/>
        <w:rPr>
          <w:sz w:val="22"/>
          <w:szCs w:val="22"/>
          <w:lang w:val="cs-CZ"/>
        </w:rPr>
      </w:pPr>
      <w:r w:rsidRPr="00264963">
        <w:rPr>
          <w:sz w:val="22"/>
          <w:szCs w:val="22"/>
          <w:lang w:val="cs-CZ"/>
        </w:rPr>
        <w:t>Smluvní strany se dohodly, že celková doba provedení díla se prodlouží o dobu, po kterou nemohlo být dílo prováděno v důsledku okolností vylučujících odpovědnost ve smyslu §</w:t>
      </w:r>
      <w:r w:rsidR="00756EFE" w:rsidRPr="00264963">
        <w:rPr>
          <w:sz w:val="22"/>
          <w:szCs w:val="22"/>
          <w:lang w:val="cs-CZ"/>
        </w:rPr>
        <w:t> </w:t>
      </w:r>
      <w:r w:rsidRPr="00264963">
        <w:rPr>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p>
    <w:p w14:paraId="237C7586" w14:textId="77777777" w:rsidR="00FA7FD3" w:rsidRPr="00264963" w:rsidRDefault="0002767D" w:rsidP="00F21743">
      <w:pPr>
        <w:pStyle w:val="Nadpis2"/>
        <w:numPr>
          <w:ilvl w:val="1"/>
          <w:numId w:val="23"/>
        </w:numPr>
        <w:spacing w:line="240" w:lineRule="auto"/>
        <w:ind w:left="0"/>
        <w:rPr>
          <w:sz w:val="22"/>
          <w:szCs w:val="22"/>
          <w:lang w:val="cs-CZ"/>
        </w:rPr>
      </w:pPr>
      <w:r w:rsidRPr="00264963">
        <w:rPr>
          <w:sz w:val="22"/>
          <w:szCs w:val="22"/>
          <w:lang w:val="cs-CZ"/>
        </w:rPr>
        <w:lastRenderedPageBreak/>
        <w:t>Pokud v důsledku okolností, které nemůže ovlivnit ani Objednatel ani Zhotovitel (např. archeologický průzkum) dojde k situaci, že termín provedení díla (dle čl. V. odst. 1) nebude možné dodržet, prodlužuje se termín provedení díla o dobu, po kterou trvá překážka, pro kterou nelze plnění díla provádět. Prodloužení termínu provedení díla bude v tomto případě řešeno formou písemného dodatku ke Smlouvě.</w:t>
      </w:r>
    </w:p>
    <w:p w14:paraId="78B56E3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Místo plnění</w:t>
      </w:r>
    </w:p>
    <w:p w14:paraId="6353352F" w14:textId="77777777" w:rsidR="001E3D7B" w:rsidRPr="00FF027A" w:rsidRDefault="00FF027A" w:rsidP="001E3D7B">
      <w:pPr>
        <w:pStyle w:val="Nadpis3"/>
        <w:numPr>
          <w:ilvl w:val="1"/>
          <w:numId w:val="3"/>
        </w:numPr>
        <w:spacing w:before="240" w:after="60" w:line="240" w:lineRule="auto"/>
        <w:ind w:left="0"/>
        <w:rPr>
          <w:rFonts w:cs="Cambria"/>
          <w:sz w:val="22"/>
          <w:szCs w:val="22"/>
          <w:lang w:val="cs-CZ"/>
        </w:rPr>
      </w:pPr>
      <w:r w:rsidRPr="00FF027A">
        <w:rPr>
          <w:rFonts w:asciiTheme="majorHAnsi" w:hAnsiTheme="majorHAnsi"/>
          <w:sz w:val="22"/>
          <w:szCs w:val="22"/>
        </w:rPr>
        <w:t xml:space="preserve">Místem plnění jsou Mnichovice - místní část Myšlín a KÚ Mnichovice i Říčan, okres Praha – východ, </w:t>
      </w:r>
      <w:r w:rsidRPr="00FF027A">
        <w:rPr>
          <w:sz w:val="22"/>
          <w:szCs w:val="22"/>
        </w:rPr>
        <w:t>blíže specifikováno v projektové dokumentaci.</w:t>
      </w:r>
      <w:r w:rsidR="006E458F" w:rsidRPr="00FF027A">
        <w:rPr>
          <w:rFonts w:cs="Cambria"/>
          <w:sz w:val="22"/>
          <w:szCs w:val="22"/>
          <w:lang w:val="cs-CZ"/>
        </w:rPr>
        <w:t>.</w:t>
      </w:r>
    </w:p>
    <w:p w14:paraId="0A2C453D" w14:textId="77777777" w:rsidR="009B2936" w:rsidRPr="009B2936" w:rsidRDefault="009B2936" w:rsidP="009B2936">
      <w:pPr>
        <w:rPr>
          <w:lang w:val="cs-CZ"/>
        </w:rPr>
      </w:pPr>
    </w:p>
    <w:p w14:paraId="5F68DD9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Cena za provedení díla</w:t>
      </w:r>
    </w:p>
    <w:p w14:paraId="550AF9E6" w14:textId="77777777"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Cena za zhotovení předmětu </w:t>
      </w:r>
      <w:r w:rsidR="00452F4A" w:rsidRPr="00264963">
        <w:rPr>
          <w:sz w:val="22"/>
          <w:szCs w:val="22"/>
          <w:lang w:val="cs-CZ"/>
        </w:rPr>
        <w:t>S</w:t>
      </w:r>
      <w:r w:rsidRPr="00264963">
        <w:rPr>
          <w:sz w:val="22"/>
          <w:szCs w:val="22"/>
          <w:lang w:val="cs-CZ"/>
        </w:rPr>
        <w:t xml:space="preserve">mlouvy je stanovena dohodou smluvních stran na základě cenové nabídky Zhotovitele, zpracované na základě projektové dokumentace pro veřejnou zakázku </w:t>
      </w:r>
      <w:r w:rsidR="00597828" w:rsidRPr="00264963">
        <w:rPr>
          <w:sz w:val="22"/>
          <w:szCs w:val="22"/>
          <w:lang w:val="cs-CZ"/>
        </w:rPr>
        <w:t>„</w:t>
      </w:r>
      <w:r w:rsidR="00960F72">
        <w:rPr>
          <w:rFonts w:asciiTheme="majorHAnsi" w:hAnsiTheme="majorHAnsi"/>
          <w:b/>
          <w:sz w:val="22"/>
        </w:rPr>
        <w:t>Vodovodní řad na Myšlíně</w:t>
      </w:r>
      <w:r w:rsidRPr="00264963">
        <w:rPr>
          <w:sz w:val="22"/>
          <w:szCs w:val="22"/>
          <w:lang w:val="cs-CZ"/>
        </w:rPr>
        <w:t>” včetně soupisu stavebních prací, dodávek a služeb s výkaz</w:t>
      </w:r>
      <w:r w:rsidR="00597828" w:rsidRPr="00264963">
        <w:rPr>
          <w:sz w:val="22"/>
          <w:szCs w:val="22"/>
          <w:lang w:val="cs-CZ"/>
        </w:rPr>
        <w:t xml:space="preserve">em výměr předaných objednatelem </w:t>
      </w:r>
      <w:r w:rsidRPr="00264963">
        <w:rPr>
          <w:sz w:val="22"/>
          <w:szCs w:val="22"/>
          <w:lang w:val="cs-CZ"/>
        </w:rPr>
        <w:t>činí celkem:</w:t>
      </w:r>
    </w:p>
    <w:p w14:paraId="2121BDEE"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bez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bookmarkStart w:id="3" w:name="Text3"/>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bookmarkEnd w:id="3"/>
      <w:r w:rsidRPr="00264963">
        <w:rPr>
          <w:rFonts w:ascii="Cambria" w:hAnsi="Cambria" w:cs="Cambria"/>
          <w:b/>
          <w:bCs/>
          <w:sz w:val="22"/>
          <w:szCs w:val="22"/>
          <w:lang w:val="cs-CZ"/>
        </w:rPr>
        <w:t>,- Kč</w:t>
      </w:r>
    </w:p>
    <w:p w14:paraId="268010FB"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Výše DPH</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14:paraId="1A182588"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včetně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14:paraId="2B649CA9" w14:textId="77777777" w:rsidR="00BB4E7F" w:rsidRPr="00264963" w:rsidRDefault="0002767D" w:rsidP="00627D8E">
      <w:pPr>
        <w:pStyle w:val="Nadpis2"/>
        <w:numPr>
          <w:ilvl w:val="0"/>
          <w:numId w:val="0"/>
        </w:numPr>
        <w:spacing w:line="240" w:lineRule="auto"/>
        <w:rPr>
          <w:sz w:val="22"/>
          <w:szCs w:val="22"/>
          <w:lang w:val="cs-CZ"/>
        </w:rPr>
      </w:pPr>
      <w:r w:rsidRPr="00264963">
        <w:rPr>
          <w:sz w:val="22"/>
          <w:szCs w:val="22"/>
          <w:lang w:val="cs-CZ"/>
        </w:rPr>
        <w:t xml:space="preserve">(dále též „Cena za provedení díla“ nebo „Cena díla“) </w:t>
      </w:r>
    </w:p>
    <w:p w14:paraId="4DDAD975" w14:textId="77777777" w:rsidR="004E09D4" w:rsidRPr="00264963" w:rsidRDefault="0002767D" w:rsidP="00F21743">
      <w:pPr>
        <w:pStyle w:val="Nadpis2"/>
        <w:numPr>
          <w:ilvl w:val="1"/>
          <w:numId w:val="27"/>
        </w:numPr>
        <w:spacing w:line="240" w:lineRule="auto"/>
        <w:ind w:left="0"/>
        <w:rPr>
          <w:lang w:val="cs-CZ"/>
        </w:rPr>
      </w:pPr>
      <w:r w:rsidRPr="00264963">
        <w:rPr>
          <w:sz w:val="22"/>
          <w:szCs w:val="22"/>
          <w:lang w:val="cs-CZ"/>
        </w:rPr>
        <w:t>K ceně bez DPH bude v souladu s položkovým rozpočtem připočtena DPH v zákonné výši</w:t>
      </w:r>
      <w:r w:rsidR="008447D5" w:rsidRPr="00264963">
        <w:rPr>
          <w:sz w:val="22"/>
          <w:szCs w:val="22"/>
          <w:lang w:val="cs-CZ"/>
        </w:rPr>
        <w:t xml:space="preserve">. </w:t>
      </w:r>
    </w:p>
    <w:p w14:paraId="5FD54414" w14:textId="77777777" w:rsidR="00A81D5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Cena díla stanovena v čl. VII odst. 1 Smlouvy obsahuje vše, co je uvedeno v </w:t>
      </w:r>
      <w:r w:rsidRPr="00264963">
        <w:rPr>
          <w:b/>
          <w:sz w:val="22"/>
          <w:szCs w:val="22"/>
          <w:lang w:val="cs-CZ"/>
        </w:rPr>
        <w:t>položkovém rozpočtu</w:t>
      </w:r>
      <w:r w:rsidRPr="00264963">
        <w:rPr>
          <w:sz w:val="22"/>
          <w:szCs w:val="22"/>
          <w:lang w:val="cs-CZ"/>
        </w:rPr>
        <w:t>, jenž tvoří přílohu č. 1 této Smlouvy.</w:t>
      </w:r>
    </w:p>
    <w:p w14:paraId="13A1A6A9" w14:textId="77777777"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Objednatelem nebudou na Cenu díla poskytována jakákoli plnění před zahájením provádění díla.</w:t>
      </w:r>
    </w:p>
    <w:p w14:paraId="3B834A62" w14:textId="77777777" w:rsidR="00BB4E7F" w:rsidRPr="00264963" w:rsidRDefault="0002767D" w:rsidP="00F21743">
      <w:pPr>
        <w:pStyle w:val="Nadpis2"/>
        <w:numPr>
          <w:ilvl w:val="1"/>
          <w:numId w:val="27"/>
        </w:numPr>
        <w:spacing w:line="240" w:lineRule="auto"/>
        <w:ind w:left="0"/>
        <w:rPr>
          <w:bCs/>
          <w:iCs/>
          <w:sz w:val="22"/>
          <w:szCs w:val="22"/>
          <w:u w:val="single"/>
          <w:lang w:val="cs-CZ"/>
        </w:rPr>
      </w:pPr>
      <w:r w:rsidRPr="00264963">
        <w:rPr>
          <w:sz w:val="22"/>
          <w:szCs w:val="22"/>
          <w:lang w:val="cs-CZ"/>
        </w:rPr>
        <w:t xml:space="preserve">Obě smluvní strany se vzájemně dohodly, že cena díla bude </w:t>
      </w:r>
      <w:r w:rsidRPr="00264963">
        <w:rPr>
          <w:b/>
          <w:sz w:val="22"/>
          <w:szCs w:val="22"/>
          <w:lang w:val="cs-CZ"/>
        </w:rPr>
        <w:t>hrazena průběžně</w:t>
      </w:r>
      <w:r w:rsidRPr="00264963">
        <w:rPr>
          <w:sz w:val="22"/>
          <w:szCs w:val="22"/>
          <w:lang w:val="cs-CZ"/>
        </w:rPr>
        <w:t>,</w:t>
      </w:r>
      <w:r w:rsidR="00960F72">
        <w:rPr>
          <w:sz w:val="22"/>
          <w:szCs w:val="22"/>
          <w:lang w:val="cs-CZ"/>
        </w:rPr>
        <w:t xml:space="preserve"> </w:t>
      </w:r>
      <w:r w:rsidRPr="00264963">
        <w:rPr>
          <w:sz w:val="22"/>
          <w:szCs w:val="22"/>
          <w:lang w:val="cs-CZ"/>
        </w:rPr>
        <w:t xml:space="preserve">dílčím zdanitelným plněním jsou dodávky, služby a stavební práce skutečně poskytnuté v příslušném kalendářním měsíci. Za datum uskutečnění dílčího zdanitelného plnění prohlašují poslední den každého kalendářního měsíce. </w:t>
      </w:r>
    </w:p>
    <w:p w14:paraId="36C952CA" w14:textId="77777777"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Po ukončení každého kalendářního měsíce předá Zhotovitel Objednateli daňový doklad (fakturu)</w:t>
      </w:r>
      <w:r w:rsidR="00960F72">
        <w:rPr>
          <w:sz w:val="22"/>
          <w:szCs w:val="22"/>
          <w:lang w:val="cs-CZ"/>
        </w:rPr>
        <w:t xml:space="preserve"> </w:t>
      </w:r>
      <w:r w:rsidRPr="00264963">
        <w:rPr>
          <w:sz w:val="22"/>
          <w:szCs w:val="22"/>
          <w:lang w:val="cs-CZ"/>
        </w:rPr>
        <w:t xml:space="preserve">ve čtyřech provedeních, k nimž musí být připojen zjišťovací protokol – soupis prací a dodávek provedených </w:t>
      </w:r>
      <w:r w:rsidRPr="00572697">
        <w:rPr>
          <w:sz w:val="22"/>
          <w:szCs w:val="22"/>
          <w:lang w:val="cs-CZ"/>
        </w:rPr>
        <w:t xml:space="preserve">v rámci jednotlivého celku v členění po položkách dle výkazu výměr oceněný v souladu se Smlouvou odsouhlasený Technickým dozorem </w:t>
      </w:r>
      <w:r w:rsidR="001440F3" w:rsidRPr="00572697">
        <w:rPr>
          <w:sz w:val="22"/>
          <w:szCs w:val="22"/>
          <w:lang w:val="cs-CZ"/>
        </w:rPr>
        <w:t>stavebníka</w:t>
      </w:r>
      <w:r w:rsidRPr="00572697">
        <w:rPr>
          <w:sz w:val="22"/>
          <w:szCs w:val="22"/>
          <w:lang w:val="cs-CZ"/>
        </w:rPr>
        <w:t>.</w:t>
      </w:r>
      <w:r w:rsidR="00960F72">
        <w:rPr>
          <w:sz w:val="22"/>
          <w:szCs w:val="22"/>
          <w:lang w:val="cs-CZ"/>
        </w:rPr>
        <w:t xml:space="preserve"> </w:t>
      </w:r>
      <w:r w:rsidRPr="00572697">
        <w:rPr>
          <w:sz w:val="22"/>
          <w:szCs w:val="22"/>
          <w:lang w:val="cs-CZ"/>
        </w:rPr>
        <w:t xml:space="preserve">V rámci každé faktury budou jednoznačně oddělené způsobilé a nezpůsobilé výdaje. </w:t>
      </w:r>
      <w:r w:rsidR="00572697" w:rsidRPr="00572697">
        <w:rPr>
          <w:sz w:val="22"/>
          <w:szCs w:val="22"/>
          <w:lang w:val="cs-CZ" w:eastAsia="cs-CZ"/>
        </w:rPr>
        <w:t>Každá faktura musí být označena názvem</w:t>
      </w:r>
      <w:r w:rsidR="00960F72">
        <w:rPr>
          <w:sz w:val="22"/>
          <w:szCs w:val="22"/>
          <w:lang w:val="cs-CZ" w:eastAsia="cs-CZ"/>
        </w:rPr>
        <w:t xml:space="preserve"> a</w:t>
      </w:r>
      <w:r w:rsidR="00572697" w:rsidRPr="00572697">
        <w:rPr>
          <w:sz w:val="22"/>
          <w:szCs w:val="22"/>
          <w:lang w:val="cs-CZ" w:eastAsia="cs-CZ"/>
        </w:rPr>
        <w:t xml:space="preserve"> číslem projektu</w:t>
      </w:r>
      <w:r w:rsidRPr="00572697">
        <w:rPr>
          <w:sz w:val="22"/>
          <w:szCs w:val="22"/>
          <w:lang w:val="cs-CZ"/>
        </w:rPr>
        <w:t>.</w:t>
      </w:r>
      <w:r w:rsidR="002D1C65">
        <w:rPr>
          <w:sz w:val="22"/>
          <w:szCs w:val="22"/>
          <w:lang w:val="cs-CZ"/>
        </w:rPr>
        <w:t xml:space="preserve"> </w:t>
      </w:r>
      <w:r w:rsidRPr="00572697">
        <w:rPr>
          <w:sz w:val="22"/>
          <w:szCs w:val="22"/>
          <w:lang w:val="cs-CZ"/>
        </w:rPr>
        <w:t>Zhotovitel</w:t>
      </w:r>
      <w:r w:rsidRPr="00264963">
        <w:rPr>
          <w:sz w:val="22"/>
          <w:szCs w:val="22"/>
          <w:lang w:val="cs-CZ"/>
        </w:rPr>
        <w:t xml:space="preserve">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6479EA45" w14:textId="77777777" w:rsidR="00A81D5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264963">
        <w:rPr>
          <w:b/>
          <w:bCs/>
          <w:sz w:val="22"/>
          <w:szCs w:val="22"/>
          <w:lang w:val="cs-CZ"/>
        </w:rPr>
        <w:t>zjišťovací protokol se soupisem provedených prací</w:t>
      </w:r>
      <w:r w:rsidRPr="00264963">
        <w:rPr>
          <w:sz w:val="22"/>
          <w:szCs w:val="22"/>
          <w:lang w:val="cs-CZ"/>
        </w:rPr>
        <w:t xml:space="preserve">. Zjišťovací protokol předá </w:t>
      </w:r>
      <w:r w:rsidRPr="00264963">
        <w:rPr>
          <w:sz w:val="22"/>
          <w:szCs w:val="22"/>
          <w:lang w:val="cs-CZ"/>
        </w:rPr>
        <w:lastRenderedPageBreak/>
        <w:t xml:space="preserve">Zhotovitel Objednateli i v elektronické podobě ve formátu *.pdf, *.xlsx a *.xc4.  Po odsouhlasení Objednatelem a odborným dozorem (Objednatel a odborný dozor se vyjádří do pěti dnů po předání </w:t>
      </w:r>
      <w:r w:rsidRPr="00264963">
        <w:rPr>
          <w:bCs/>
          <w:iCs/>
          <w:sz w:val="22"/>
          <w:szCs w:val="22"/>
          <w:lang w:val="cs-CZ"/>
        </w:rPr>
        <w:t>zjišťovacího protokolu</w:t>
      </w:r>
      <w:r w:rsidRPr="00264963">
        <w:rPr>
          <w:sz w:val="22"/>
          <w:szCs w:val="22"/>
          <w:lang w:val="cs-CZ"/>
        </w:rPr>
        <w:t xml:space="preserve">) vystaví </w:t>
      </w:r>
      <w:r w:rsidRPr="00264963">
        <w:rPr>
          <w:b/>
          <w:bCs/>
          <w:sz w:val="22"/>
          <w:szCs w:val="22"/>
          <w:lang w:val="cs-CZ"/>
        </w:rPr>
        <w:t>fakturu s obvyklými náležitostmi, jejíž nedílnou součástí musí být zjišťovací protokol a soupis provedených prací</w:t>
      </w:r>
      <w:r w:rsidRPr="00264963">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264963">
        <w:rPr>
          <w:sz w:val="22"/>
          <w:szCs w:val="22"/>
          <w:lang w:val="cs-CZ"/>
        </w:rPr>
        <w:t>10</w:t>
      </w:r>
      <w:r w:rsidRPr="00264963">
        <w:rPr>
          <w:sz w:val="22"/>
          <w:szCs w:val="22"/>
          <w:lang w:val="cs-CZ"/>
        </w:rPr>
        <w:t xml:space="preserve"> pracovních dnů ode dne uskutečnění zdanitelného plnění. </w:t>
      </w:r>
    </w:p>
    <w:p w14:paraId="341D3F92" w14:textId="77777777" w:rsidR="0015266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Práce budou uhrazeny na základě odsouhlaseného zjišťovacího protokolu provedených a odsouhlasených prací až do celkové výše </w:t>
      </w:r>
      <w:r w:rsidRPr="00264963">
        <w:rPr>
          <w:b/>
          <w:bCs/>
          <w:sz w:val="22"/>
          <w:szCs w:val="22"/>
          <w:lang w:val="cs-CZ"/>
        </w:rPr>
        <w:t>90%</w:t>
      </w:r>
      <w:r w:rsidRPr="00264963">
        <w:rPr>
          <w:sz w:val="22"/>
          <w:szCs w:val="22"/>
          <w:lang w:val="cs-CZ"/>
        </w:rPr>
        <w:t xml:space="preserve"> sjednané ceny díla v čl. VII odst. 1 Smlouvy. Zbývající část, tj. </w:t>
      </w:r>
      <w:r w:rsidRPr="00264963">
        <w:rPr>
          <w:b/>
          <w:bCs/>
          <w:sz w:val="22"/>
          <w:szCs w:val="22"/>
          <w:lang w:val="cs-CZ"/>
        </w:rPr>
        <w:t>10%</w:t>
      </w:r>
      <w:r w:rsidRPr="00264963">
        <w:rPr>
          <w:sz w:val="22"/>
          <w:szCs w:val="22"/>
          <w:lang w:val="cs-CZ"/>
        </w:rPr>
        <w:t xml:space="preserve"> ze sjednané ceny, uhradí Objednatel Zhotoviteli do 15 kalendářních dnů po předání a převzetí díla, případně v termínu prodlouženém do doby odstranění vad a nedodělků uvedených v protokolu o předání a převzetí díla</w:t>
      </w:r>
      <w:r w:rsidR="00125D70" w:rsidRPr="00264963">
        <w:rPr>
          <w:sz w:val="22"/>
          <w:szCs w:val="22"/>
          <w:lang w:val="cs-CZ"/>
        </w:rPr>
        <w:t>,</w:t>
      </w:r>
      <w:r w:rsidR="002C66B8" w:rsidRPr="00264963">
        <w:rPr>
          <w:sz w:val="22"/>
          <w:szCs w:val="22"/>
          <w:lang w:val="cs-CZ"/>
        </w:rPr>
        <w:t xml:space="preserve"> a </w:t>
      </w:r>
      <w:r w:rsidR="00C139DA" w:rsidRPr="00264963">
        <w:rPr>
          <w:bCs/>
          <w:sz w:val="22"/>
          <w:szCs w:val="22"/>
          <w:lang w:val="cs-CZ"/>
        </w:rPr>
        <w:t xml:space="preserve">bude uhrazena na základě konečné faktury dle odst. </w:t>
      </w:r>
      <w:r w:rsidR="00BA574E" w:rsidRPr="00264963">
        <w:rPr>
          <w:bCs/>
          <w:sz w:val="22"/>
          <w:szCs w:val="22"/>
          <w:lang w:val="cs-CZ"/>
        </w:rPr>
        <w:t>9</w:t>
      </w:r>
      <w:r w:rsidR="00C139DA" w:rsidRPr="00264963">
        <w:rPr>
          <w:bCs/>
          <w:sz w:val="22"/>
          <w:szCs w:val="22"/>
          <w:lang w:val="cs-CZ"/>
        </w:rPr>
        <w:t xml:space="preserve"> tohoto článku.</w:t>
      </w:r>
    </w:p>
    <w:p w14:paraId="611C8A18" w14:textId="77777777" w:rsidR="00A81D52" w:rsidRPr="00264963" w:rsidRDefault="0037605C" w:rsidP="00F21743">
      <w:pPr>
        <w:pStyle w:val="Nadpis2"/>
        <w:numPr>
          <w:ilvl w:val="1"/>
          <w:numId w:val="27"/>
        </w:numPr>
        <w:spacing w:line="240" w:lineRule="auto"/>
        <w:ind w:left="0"/>
        <w:rPr>
          <w:sz w:val="22"/>
          <w:szCs w:val="22"/>
          <w:lang w:val="cs-CZ"/>
        </w:rPr>
      </w:pPr>
      <w:r>
        <w:rPr>
          <w:sz w:val="22"/>
          <w:szCs w:val="22"/>
          <w:lang w:val="cs-CZ"/>
        </w:rPr>
        <w:t>Do patnácti dnů</w:t>
      </w:r>
      <w:r w:rsidR="0002767D" w:rsidRPr="00264963">
        <w:rPr>
          <w:sz w:val="22"/>
          <w:szCs w:val="22"/>
          <w:lang w:val="cs-CZ"/>
        </w:rPr>
        <w:t xml:space="preserve"> po řádném protokolárním předání a převzetí (odevzdání) díla bude Zhotovitelem vystaven daňový doklad – konečná faktura (vyúčtování Ceny za provedení díla). Konečná faktura bude vystavena se splatností 30 </w:t>
      </w:r>
      <w:r>
        <w:rPr>
          <w:sz w:val="22"/>
          <w:szCs w:val="22"/>
          <w:lang w:val="cs-CZ"/>
        </w:rPr>
        <w:t>(slovy: třicet) kalendářních dnů</w:t>
      </w:r>
      <w:r w:rsidR="0002767D" w:rsidRPr="00264963">
        <w:rPr>
          <w:sz w:val="22"/>
          <w:szCs w:val="22"/>
          <w:lang w:val="cs-CZ"/>
        </w:rPr>
        <w:t xml:space="preserve"> ode dne řádného předání faktury Zhotovitelem Objednateli.</w:t>
      </w:r>
    </w:p>
    <w:p w14:paraId="1EEAB48E" w14:textId="77777777" w:rsidR="00A81D52" w:rsidRPr="00264963" w:rsidRDefault="0002767D" w:rsidP="00A81D52">
      <w:pPr>
        <w:pStyle w:val="Nadpis2"/>
        <w:numPr>
          <w:ilvl w:val="0"/>
          <w:numId w:val="0"/>
        </w:numPr>
        <w:rPr>
          <w:sz w:val="22"/>
          <w:szCs w:val="22"/>
          <w:lang w:val="cs-CZ"/>
        </w:rPr>
      </w:pPr>
      <w:r w:rsidRPr="00264963">
        <w:rPr>
          <w:sz w:val="22"/>
          <w:szCs w:val="22"/>
          <w:lang w:val="cs-CZ"/>
        </w:rPr>
        <w:t>Konečná faktura musí mimo výše uvedených náležitostí obsahovat:</w:t>
      </w:r>
    </w:p>
    <w:p w14:paraId="2D1D6C67" w14:textId="77777777"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výslovný název „konečná faktura",</w:t>
      </w:r>
    </w:p>
    <w:p w14:paraId="5CD46377" w14:textId="77777777"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celkovou sjednanou cenu bez DPH,</w:t>
      </w:r>
    </w:p>
    <w:p w14:paraId="5AF8A0F9" w14:textId="77777777"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soupis všech uhrazených faktur bez DPH,</w:t>
      </w:r>
    </w:p>
    <w:p w14:paraId="0F445B02" w14:textId="77777777"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částku zbývající k úhradě bez DPH</w:t>
      </w:r>
    </w:p>
    <w:p w14:paraId="4C641A71" w14:textId="77777777" w:rsidR="00A81D52" w:rsidRPr="00264963" w:rsidRDefault="0002767D" w:rsidP="00A81D52">
      <w:pPr>
        <w:pStyle w:val="Styl1"/>
        <w:spacing w:line="240" w:lineRule="auto"/>
        <w:ind w:left="0" w:firstLine="0"/>
        <w:rPr>
          <w:rFonts w:ascii="Cambria" w:hAnsi="Cambria" w:cs="Cambria"/>
          <w:sz w:val="22"/>
          <w:szCs w:val="22"/>
          <w:lang w:val="cs-CZ"/>
        </w:rPr>
      </w:pPr>
      <w:r w:rsidRPr="00264963">
        <w:rPr>
          <w:rFonts w:ascii="Cambria" w:hAnsi="Cambria" w:cs="Cambria"/>
          <w:sz w:val="22"/>
          <w:szCs w:val="22"/>
          <w:lang w:val="cs-CZ"/>
        </w:rPr>
        <w:t>Bez kterékoliv z těchto výše uvedených náležitostí je konečná faktura neplatná.</w:t>
      </w:r>
    </w:p>
    <w:p w14:paraId="37573C2A" w14:textId="77777777" w:rsidR="00BB4E7F" w:rsidRPr="00264963" w:rsidRDefault="0002767D" w:rsidP="00F21743">
      <w:pPr>
        <w:pStyle w:val="Nadpis2"/>
        <w:numPr>
          <w:ilvl w:val="1"/>
          <w:numId w:val="27"/>
        </w:numPr>
        <w:spacing w:line="240" w:lineRule="auto"/>
        <w:ind w:left="0"/>
        <w:rPr>
          <w:sz w:val="22"/>
          <w:szCs w:val="22"/>
          <w:lang w:val="cs-CZ"/>
        </w:rPr>
      </w:pPr>
      <w:r w:rsidRPr="00264963">
        <w:rPr>
          <w:b/>
          <w:sz w:val="22"/>
          <w:szCs w:val="22"/>
          <w:lang w:val="cs-CZ"/>
        </w:rPr>
        <w:t>Splatnost daňových dokladů je smluvními stranami dohodnuta na 30 (slovy: třicet) kalendářních dn</w:t>
      </w:r>
      <w:r w:rsidR="0037605C">
        <w:rPr>
          <w:b/>
          <w:sz w:val="22"/>
          <w:szCs w:val="22"/>
          <w:lang w:val="cs-CZ"/>
        </w:rPr>
        <w:t>ů</w:t>
      </w:r>
      <w:r w:rsidRPr="00264963">
        <w:rPr>
          <w:b/>
          <w:sz w:val="22"/>
          <w:szCs w:val="22"/>
          <w:lang w:val="cs-CZ"/>
        </w:rPr>
        <w:t xml:space="preserve"> ode dne doručení faktury Zhotovitelem Objednateli.</w:t>
      </w:r>
      <w:r w:rsidRPr="00264963">
        <w:rPr>
          <w:sz w:val="22"/>
          <w:szCs w:val="22"/>
          <w:lang w:val="cs-CZ"/>
        </w:rPr>
        <w:t xml:space="preserve"> Zhotovitel je povinen vystavit a doručit fakturu Objednateli do </w:t>
      </w:r>
      <w:r w:rsidR="0066496C" w:rsidRPr="00264963">
        <w:rPr>
          <w:sz w:val="22"/>
          <w:szCs w:val="22"/>
          <w:lang w:val="cs-CZ"/>
        </w:rPr>
        <w:t xml:space="preserve">10 </w:t>
      </w:r>
      <w:r w:rsidRPr="00264963">
        <w:rPr>
          <w:sz w:val="22"/>
          <w:szCs w:val="22"/>
          <w:lang w:val="cs-CZ"/>
        </w:rPr>
        <w:t xml:space="preserve">pracovních </w:t>
      </w:r>
      <w:r w:rsidR="00597828" w:rsidRPr="00264963">
        <w:rPr>
          <w:sz w:val="22"/>
          <w:szCs w:val="22"/>
          <w:lang w:val="cs-CZ"/>
        </w:rPr>
        <w:t>dnů ode</w:t>
      </w:r>
      <w:r w:rsidRPr="00264963">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14:paraId="28ABEC4E" w14:textId="77777777"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66952607" w14:textId="77777777"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Faktura bude obsahovat pojmové náležitosti daňového dokladu stanovené zákonem č.</w:t>
      </w:r>
      <w:r w:rsidR="00452F4A" w:rsidRPr="00264963">
        <w:rPr>
          <w:sz w:val="22"/>
          <w:szCs w:val="22"/>
          <w:lang w:val="cs-CZ"/>
        </w:rPr>
        <w:t> </w:t>
      </w:r>
      <w:r w:rsidRPr="00264963">
        <w:rPr>
          <w:sz w:val="22"/>
          <w:szCs w:val="22"/>
          <w:lang w:val="cs-CZ"/>
        </w:rPr>
        <w:t>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02E0D581" w14:textId="77777777" w:rsidR="003E00B5" w:rsidRPr="00264963" w:rsidRDefault="0002767D" w:rsidP="00F21743">
      <w:pPr>
        <w:pStyle w:val="Nadpis2"/>
        <w:numPr>
          <w:ilvl w:val="1"/>
          <w:numId w:val="24"/>
        </w:numPr>
        <w:spacing w:line="240" w:lineRule="auto"/>
        <w:ind w:left="0"/>
        <w:rPr>
          <w:b/>
          <w:bCs/>
          <w:iCs/>
          <w:sz w:val="22"/>
          <w:szCs w:val="22"/>
          <w:u w:val="single"/>
          <w:lang w:val="cs-CZ"/>
        </w:rPr>
      </w:pPr>
      <w:r w:rsidRPr="00264963">
        <w:rPr>
          <w:sz w:val="22"/>
          <w:szCs w:val="22"/>
          <w:lang w:val="cs-CZ"/>
        </w:rPr>
        <w:t xml:space="preserve">Cenu za provedení díla lze měnit pouze za následujících podmínek:   </w:t>
      </w:r>
    </w:p>
    <w:p w14:paraId="066B6C1D" w14:textId="77777777"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bCs/>
          <w:iCs/>
          <w:sz w:val="22"/>
          <w:szCs w:val="22"/>
          <w:lang w:val="cs-CZ"/>
        </w:rPr>
        <w:lastRenderedPageBreak/>
        <w:t xml:space="preserve">a) </w:t>
      </w:r>
      <w:r w:rsidRPr="00264963">
        <w:rPr>
          <w:sz w:val="22"/>
          <w:szCs w:val="22"/>
          <w:lang w:val="cs-CZ"/>
        </w:rPr>
        <w:t>zadavatel požaduje práce, které nejsou v předmětu díla</w:t>
      </w:r>
    </w:p>
    <w:p w14:paraId="621F5B7E" w14:textId="77777777"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sz w:val="22"/>
          <w:szCs w:val="22"/>
          <w:lang w:val="cs-CZ"/>
        </w:rPr>
        <w:t>b) zadavatel požaduje vypustit některé práce předmětu díla</w:t>
      </w:r>
    </w:p>
    <w:p w14:paraId="6805E221" w14:textId="77777777" w:rsidR="003E00B5" w:rsidRPr="00264963" w:rsidRDefault="0002767D" w:rsidP="003E00B5">
      <w:pPr>
        <w:pStyle w:val="Nadpis2"/>
        <w:numPr>
          <w:ilvl w:val="0"/>
          <w:numId w:val="0"/>
        </w:numPr>
        <w:spacing w:line="240" w:lineRule="auto"/>
        <w:ind w:left="1416"/>
        <w:rPr>
          <w:bCs/>
          <w:iCs/>
          <w:sz w:val="22"/>
          <w:szCs w:val="22"/>
          <w:lang w:val="cs-CZ"/>
        </w:rPr>
      </w:pPr>
      <w:r w:rsidRPr="00264963">
        <w:rPr>
          <w:sz w:val="22"/>
          <w:szCs w:val="22"/>
          <w:lang w:val="cs-CZ"/>
        </w:rPr>
        <w:t>c) při realizaci se zjistí skutečnosti, které nebyly v době podpisu smlouvy znám</w:t>
      </w:r>
      <w:r w:rsidR="00C36822" w:rsidRPr="00264963">
        <w:rPr>
          <w:sz w:val="22"/>
          <w:szCs w:val="22"/>
          <w:lang w:val="cs-CZ"/>
        </w:rPr>
        <w:t>é</w:t>
      </w:r>
      <w:r w:rsidR="003C0596" w:rsidRPr="00264963">
        <w:rPr>
          <w:sz w:val="22"/>
          <w:szCs w:val="22"/>
          <w:lang w:val="cs-CZ"/>
        </w:rPr>
        <w:t xml:space="preserve">, </w:t>
      </w:r>
      <w:r w:rsidRPr="00264963">
        <w:rPr>
          <w:sz w:val="22"/>
          <w:szCs w:val="22"/>
          <w:lang w:val="cs-CZ"/>
        </w:rPr>
        <w:t>a dodavatel je nezavinil ani nemohl předvídat a mají vliv na cenu díla</w:t>
      </w:r>
    </w:p>
    <w:p w14:paraId="44C0F616" w14:textId="77777777" w:rsidR="003E00B5" w:rsidRPr="00264963" w:rsidRDefault="0002767D" w:rsidP="003E00B5">
      <w:pPr>
        <w:pStyle w:val="Nadpis2"/>
        <w:numPr>
          <w:ilvl w:val="0"/>
          <w:numId w:val="0"/>
        </w:numPr>
        <w:spacing w:line="240" w:lineRule="auto"/>
        <w:ind w:left="1416"/>
        <w:rPr>
          <w:sz w:val="22"/>
          <w:szCs w:val="22"/>
          <w:lang w:val="cs-CZ"/>
        </w:rPr>
      </w:pPr>
      <w:r w:rsidRPr="00264963">
        <w:rPr>
          <w:sz w:val="22"/>
          <w:szCs w:val="22"/>
          <w:lang w:val="cs-CZ"/>
        </w:rPr>
        <w:t xml:space="preserve">d) při realizaci se zjistí skutečnosti odlišné od zadávací dokumentace (neodpovídající geologické údaje, apod.). </w:t>
      </w:r>
    </w:p>
    <w:p w14:paraId="39AD8BA0" w14:textId="77777777" w:rsidR="00AA68EF" w:rsidRPr="00264963" w:rsidRDefault="00AA68EF" w:rsidP="00F21743">
      <w:pPr>
        <w:pStyle w:val="Nadpis2"/>
        <w:numPr>
          <w:ilvl w:val="1"/>
          <w:numId w:val="24"/>
        </w:numPr>
        <w:spacing w:line="240" w:lineRule="auto"/>
        <w:ind w:left="0"/>
        <w:rPr>
          <w:sz w:val="22"/>
          <w:szCs w:val="22"/>
          <w:lang w:val="cs-CZ"/>
        </w:rPr>
      </w:pPr>
      <w:r w:rsidRPr="00264963">
        <w:rPr>
          <w:sz w:val="22"/>
          <w:szCs w:val="22"/>
          <w:lang w:val="cs-CZ"/>
        </w:rPr>
        <w:t>V případě změny právních předpisů ovlivňujících výši DPH u ceny sjednané Smlouvou dojde i ke změně ceny včetně DPH.</w:t>
      </w:r>
    </w:p>
    <w:p w14:paraId="51D2469A" w14:textId="77777777" w:rsidR="00C84005"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Sjednání změny ceny díla bude probíhat na základě dohody smluvních stran prostřednictvím písemného dodatku ke smlouvě. </w:t>
      </w:r>
    </w:p>
    <w:p w14:paraId="0AEB54BF" w14:textId="77777777" w:rsidR="007E5786"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Sjednání změny ceny díla nesmí změnit</w:t>
      </w:r>
      <w:r w:rsidRPr="00264963">
        <w:rPr>
          <w:color w:val="000000"/>
          <w:sz w:val="22"/>
          <w:szCs w:val="22"/>
          <w:lang w:val="cs-CZ"/>
        </w:rPr>
        <w:t xml:space="preserve"> celkovou povahu veřejné zakázky</w:t>
      </w:r>
      <w:r w:rsidRPr="00264963">
        <w:rPr>
          <w:sz w:val="22"/>
          <w:szCs w:val="22"/>
          <w:lang w:val="cs-CZ"/>
        </w:rPr>
        <w:t xml:space="preserve"> s názvem „</w:t>
      </w:r>
      <w:r w:rsidR="00960F72">
        <w:rPr>
          <w:b/>
          <w:sz w:val="22"/>
          <w:szCs w:val="22"/>
        </w:rPr>
        <w:t>Vodovodní řad na Myšlíně</w:t>
      </w:r>
      <w:r w:rsidRPr="00264963">
        <w:rPr>
          <w:sz w:val="22"/>
          <w:szCs w:val="22"/>
          <w:lang w:val="cs-CZ"/>
        </w:rPr>
        <w:t>”.</w:t>
      </w:r>
    </w:p>
    <w:p w14:paraId="011ECBDA" w14:textId="5B8909F4" w:rsidR="00BB4E7F"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Veškeré vícepráce, změny, doplňky nebo rozšíření, které budou realizovány v souladu se </w:t>
      </w:r>
      <w:r w:rsidR="00452F4A" w:rsidRPr="00264963">
        <w:rPr>
          <w:sz w:val="22"/>
          <w:szCs w:val="22"/>
          <w:lang w:val="cs-CZ"/>
        </w:rPr>
        <w:t>S</w:t>
      </w:r>
      <w:r w:rsidRPr="00264963">
        <w:rPr>
          <w:sz w:val="22"/>
          <w:szCs w:val="22"/>
          <w:lang w:val="cs-CZ"/>
        </w:rPr>
        <w:t xml:space="preserve">mlouvou o </w:t>
      </w:r>
      <w:proofErr w:type="gramStart"/>
      <w:r w:rsidRPr="00264963">
        <w:rPr>
          <w:sz w:val="22"/>
          <w:szCs w:val="22"/>
          <w:lang w:val="cs-CZ"/>
        </w:rPr>
        <w:t>dílo</w:t>
      </w:r>
      <w:r w:rsidR="00FB2F2D">
        <w:rPr>
          <w:sz w:val="22"/>
          <w:szCs w:val="22"/>
          <w:lang w:val="cs-CZ"/>
        </w:rPr>
        <w:t xml:space="preserve"> , jednotkové</w:t>
      </w:r>
      <w:proofErr w:type="gramEnd"/>
      <w:r w:rsidR="00FB2F2D">
        <w:rPr>
          <w:sz w:val="22"/>
          <w:szCs w:val="22"/>
          <w:lang w:val="cs-CZ"/>
        </w:rPr>
        <w:t xml:space="preserve"> ceny dle oceněného výkazu výměr, nebo cen dle ceníku URS</w:t>
      </w:r>
      <w:r w:rsidR="0037605C">
        <w:rPr>
          <w:sz w:val="22"/>
          <w:szCs w:val="22"/>
          <w:lang w:val="cs-CZ"/>
        </w:rPr>
        <w:t>,</w:t>
      </w:r>
      <w:r w:rsidRPr="00264963">
        <w:rPr>
          <w:sz w:val="22"/>
          <w:szCs w:val="22"/>
          <w:lang w:val="cs-CZ"/>
        </w:rPr>
        <w:t xml:space="preserve"> musí být vždy před jejich realizací písemně odsouhlaseny Objednatelem včetně jejich ocenění (dodatkem ke </w:t>
      </w:r>
      <w:r w:rsidR="00452F4A" w:rsidRPr="00264963">
        <w:rPr>
          <w:sz w:val="22"/>
          <w:szCs w:val="22"/>
          <w:lang w:val="cs-CZ"/>
        </w:rPr>
        <w:t>S</w:t>
      </w:r>
      <w:r w:rsidRPr="00264963">
        <w:rPr>
          <w:sz w:val="22"/>
          <w:szCs w:val="22"/>
          <w:lang w:val="cs-CZ"/>
        </w:rPr>
        <w:t xml:space="preserve">mlouvě). Pokud Zhotovitel provede některé z těchto prací bez tohoto písemného souhlasu Objednatele a dodatku </w:t>
      </w:r>
      <w:r w:rsidR="00452F4A" w:rsidRPr="00264963">
        <w:rPr>
          <w:sz w:val="22"/>
          <w:szCs w:val="22"/>
          <w:lang w:val="cs-CZ"/>
        </w:rPr>
        <w:t>S</w:t>
      </w:r>
      <w:r w:rsidRPr="00264963">
        <w:rPr>
          <w:sz w:val="22"/>
          <w:szCs w:val="22"/>
          <w:lang w:val="cs-CZ"/>
        </w:rPr>
        <w:t>mlouvy o dílo, budou tyto považovány za součást díla a Objednatel má právo odmítnout jejich úhradu.</w:t>
      </w:r>
    </w:p>
    <w:p w14:paraId="157F20F9" w14:textId="77777777" w:rsidR="00BB4E7F"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64963">
        <w:rPr>
          <w:sz w:val="22"/>
          <w:szCs w:val="22"/>
          <w:lang w:val="cs-CZ"/>
        </w:rPr>
        <w:t>S</w:t>
      </w:r>
      <w:r w:rsidRPr="00264963">
        <w:rPr>
          <w:sz w:val="22"/>
          <w:szCs w:val="22"/>
          <w:lang w:val="cs-CZ"/>
        </w:rPr>
        <w:t xml:space="preserve">mlouvou o dílo a na základě dodatku ke </w:t>
      </w:r>
      <w:r w:rsidR="00452F4A" w:rsidRPr="00264963">
        <w:rPr>
          <w:sz w:val="22"/>
          <w:szCs w:val="22"/>
          <w:lang w:val="cs-CZ"/>
        </w:rPr>
        <w:t>S</w:t>
      </w:r>
      <w:r w:rsidRPr="00264963">
        <w:rPr>
          <w:sz w:val="22"/>
          <w:szCs w:val="22"/>
          <w:lang w:val="cs-CZ"/>
        </w:rPr>
        <w:t>mlouvě o dílo, a to před provedením příslušných prací.</w:t>
      </w:r>
    </w:p>
    <w:p w14:paraId="49209B78" w14:textId="77777777" w:rsidR="00F3483B" w:rsidRPr="00264963" w:rsidRDefault="00F3483B" w:rsidP="00597828">
      <w:pPr>
        <w:rPr>
          <w:lang w:val="cs-CZ"/>
        </w:rPr>
      </w:pPr>
    </w:p>
    <w:p w14:paraId="02F9139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Součinnost smluvních stran</w:t>
      </w:r>
    </w:p>
    <w:p w14:paraId="28723512" w14:textId="77777777"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406AAE83" w14:textId="77777777"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7B5A032" w14:textId="77777777"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6DCF7860"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Práva a povinnosti stran</w:t>
      </w:r>
    </w:p>
    <w:p w14:paraId="4B49EF63" w14:textId="77777777" w:rsidR="00F25B70" w:rsidRPr="00264963" w:rsidRDefault="0002767D" w:rsidP="00EF204A">
      <w:pPr>
        <w:pStyle w:val="Nadpis2"/>
        <w:numPr>
          <w:ilvl w:val="1"/>
          <w:numId w:val="5"/>
        </w:numPr>
        <w:spacing w:line="240" w:lineRule="auto"/>
        <w:ind w:left="0"/>
        <w:rPr>
          <w:sz w:val="22"/>
          <w:szCs w:val="22"/>
          <w:lang w:val="cs-CZ"/>
        </w:rPr>
      </w:pPr>
      <w:r w:rsidRPr="00264963">
        <w:rPr>
          <w:sz w:val="22"/>
          <w:szCs w:val="22"/>
          <w:lang w:val="cs-CZ"/>
        </w:rPr>
        <w:lastRenderedPageBreak/>
        <w:t xml:space="preserve">Zhotovitel má povinnost se do uzavření </w:t>
      </w:r>
      <w:r w:rsidR="00452F4A" w:rsidRPr="00264963">
        <w:rPr>
          <w:sz w:val="22"/>
          <w:szCs w:val="22"/>
          <w:lang w:val="cs-CZ"/>
        </w:rPr>
        <w:t>S</w:t>
      </w:r>
      <w:r w:rsidR="00494FA0" w:rsidRPr="00264963">
        <w:rPr>
          <w:sz w:val="22"/>
          <w:szCs w:val="22"/>
          <w:lang w:val="cs-CZ"/>
        </w:rPr>
        <w:t xml:space="preserve">mlouvy seznámit </w:t>
      </w:r>
      <w:r w:rsidRPr="00264963">
        <w:rPr>
          <w:sz w:val="22"/>
          <w:szCs w:val="22"/>
          <w:lang w:val="cs-CZ"/>
        </w:rPr>
        <w:t xml:space="preserve">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264963">
        <w:rPr>
          <w:sz w:val="22"/>
          <w:szCs w:val="22"/>
          <w:lang w:val="cs-CZ"/>
        </w:rPr>
        <w:t>nedostatky. Tímto</w:t>
      </w:r>
      <w:r w:rsidRPr="00264963">
        <w:rPr>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6E71942F" w14:textId="77777777" w:rsidR="00F25B70" w:rsidRPr="00264963" w:rsidRDefault="0002767D" w:rsidP="00FD4C77">
      <w:pPr>
        <w:pStyle w:val="Nadpis2"/>
        <w:numPr>
          <w:ilvl w:val="1"/>
          <w:numId w:val="9"/>
        </w:numPr>
        <w:spacing w:after="120" w:line="240" w:lineRule="auto"/>
        <w:ind w:left="0"/>
        <w:rPr>
          <w:sz w:val="22"/>
          <w:szCs w:val="22"/>
          <w:lang w:val="cs-CZ"/>
        </w:rPr>
      </w:pPr>
      <w:r w:rsidRPr="00264963">
        <w:rPr>
          <w:sz w:val="22"/>
          <w:szCs w:val="22"/>
          <w:lang w:val="cs-CZ"/>
        </w:rPr>
        <w:t>Zhotovitel se zavazuje, že Objednateli bezodkladně po vzniku takové skutečnosti písemně oznámí:</w:t>
      </w:r>
    </w:p>
    <w:p w14:paraId="164ECC82"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jestliže bude zahájeno insolvenční řízení dle zák. č. 182/2006 Sb., o úpadku a způsobech jeho řešení, v platném znění, jehož předmětem bude úpadek nebo hrozící úpadek Zhotovitele; nebo</w:t>
      </w:r>
    </w:p>
    <w:p w14:paraId="68084D66"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vstup Zhotovitele do likvidace; nebo</w:t>
      </w:r>
    </w:p>
    <w:p w14:paraId="218E2869"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změny v majetkové struktuře Zhotovitele, s výjimkou změny majetkové struktury, která představuje běžný obchodní styk; nebo</w:t>
      </w:r>
    </w:p>
    <w:p w14:paraId="65B0FC44"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provedení přeměny Zhotovitele, zejména fúzí, převodem jmění na společníka či rozdělením, provedení změny právní formy či provedení jiných organizačních změn; nebo</w:t>
      </w:r>
    </w:p>
    <w:p w14:paraId="51CA986A"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omezení či ukončení výkonu činnosti Zhotovitele, která bezprostředně souvisí s předmětem Smlouvy; nebo</w:t>
      </w:r>
    </w:p>
    <w:p w14:paraId="644600EF"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založení obchodní společnosti Zhotovitelem či účasti na podnikání jiné osoby Zhotovitele; nebo</w:t>
      </w:r>
    </w:p>
    <w:p w14:paraId="6C9EB646"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všechny skutečnosti, které by mohly mít vliv na přechod či vypořádání závazků Zhotovitele vůči Objednateli vyplývajících ze Smlouvy či se Smlouvou souvisejících; nebo</w:t>
      </w:r>
    </w:p>
    <w:p w14:paraId="1FC39963"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zrušení Zhotovitele.</w:t>
      </w:r>
    </w:p>
    <w:p w14:paraId="2DE02B7B" w14:textId="77777777" w:rsidR="00F25B70" w:rsidRPr="00264963" w:rsidRDefault="0002767D" w:rsidP="00C23526">
      <w:pPr>
        <w:pStyle w:val="Nadpis2"/>
        <w:numPr>
          <w:ilvl w:val="0"/>
          <w:numId w:val="0"/>
        </w:numPr>
        <w:spacing w:after="120" w:line="240" w:lineRule="auto"/>
        <w:rPr>
          <w:sz w:val="22"/>
          <w:szCs w:val="22"/>
          <w:lang w:val="cs-CZ"/>
        </w:rPr>
      </w:pPr>
      <w:r w:rsidRPr="00264963">
        <w:rPr>
          <w:sz w:val="22"/>
          <w:szCs w:val="22"/>
          <w:lang w:val="cs-CZ"/>
        </w:rPr>
        <w:t>V případě porušení tohoto ustanovení povinností ze strany Zhotovitele je Objednatel oprávněn od Smlouvy bez dalšího odstoupit.</w:t>
      </w:r>
    </w:p>
    <w:p w14:paraId="0BF0D039" w14:textId="77777777" w:rsidR="00F25B70" w:rsidRPr="00264963" w:rsidRDefault="0002767D" w:rsidP="00FD4C77">
      <w:pPr>
        <w:pStyle w:val="Nadpis2"/>
        <w:numPr>
          <w:ilvl w:val="1"/>
          <w:numId w:val="11"/>
        </w:numPr>
        <w:spacing w:after="120" w:line="240" w:lineRule="auto"/>
        <w:rPr>
          <w:sz w:val="22"/>
          <w:szCs w:val="22"/>
          <w:lang w:val="cs-CZ"/>
        </w:rPr>
      </w:pPr>
      <w:r w:rsidRPr="00264963">
        <w:rPr>
          <w:sz w:val="22"/>
          <w:szCs w:val="22"/>
          <w:lang w:val="cs-CZ"/>
        </w:rPr>
        <w:t>Zhotovitel je povinen umožnit, aby Objednatel:</w:t>
      </w:r>
    </w:p>
    <w:p w14:paraId="3070D993"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74579F16" w14:textId="40653131"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vykonával v místě provádění díla vlastní Technický dozor stavebníka</w:t>
      </w:r>
      <w:r w:rsidR="00482D2D">
        <w:rPr>
          <w:sz w:val="22"/>
          <w:szCs w:val="22"/>
          <w:lang w:val="cs-CZ"/>
        </w:rPr>
        <w:t xml:space="preserve"> </w:t>
      </w:r>
      <w:r w:rsidRPr="00264963">
        <w:rPr>
          <w:sz w:val="22"/>
          <w:szCs w:val="22"/>
          <w:lang w:val="cs-CZ"/>
        </w:rPr>
        <w:t xml:space="preserve">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264963">
        <w:rPr>
          <w:b/>
          <w:bCs/>
          <w:sz w:val="22"/>
          <w:szCs w:val="22"/>
          <w:lang w:val="cs-CZ"/>
        </w:rPr>
        <w:t>Technický dozor nesmí provádět Zhotovitel ani osoba s ním propojená.</w:t>
      </w:r>
      <w:r w:rsidR="00E121A0">
        <w:rPr>
          <w:b/>
          <w:bCs/>
          <w:sz w:val="22"/>
          <w:szCs w:val="22"/>
          <w:lang w:val="cs-CZ"/>
        </w:rPr>
        <w:t xml:space="preserve"> </w:t>
      </w:r>
      <w:r w:rsidRPr="00264963">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607F0228"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0382996B" w14:textId="77777777" w:rsidR="00767CF1" w:rsidRPr="00264963" w:rsidRDefault="0002767D" w:rsidP="0066496C">
      <w:pPr>
        <w:pStyle w:val="Nadpis3"/>
        <w:spacing w:after="120" w:line="240" w:lineRule="auto"/>
        <w:ind w:left="1418" w:hanging="851"/>
        <w:rPr>
          <w:sz w:val="22"/>
          <w:szCs w:val="22"/>
          <w:lang w:val="cs-CZ"/>
        </w:rPr>
      </w:pPr>
      <w:r w:rsidRPr="00264963">
        <w:rPr>
          <w:sz w:val="22"/>
          <w:szCs w:val="22"/>
          <w:lang w:val="cs-CZ"/>
        </w:rPr>
        <w:lastRenderedPageBreak/>
        <w:t xml:space="preserve"> vykonával autorský dozor projektanta.</w:t>
      </w:r>
    </w:p>
    <w:p w14:paraId="44444C07" w14:textId="77777777" w:rsidR="00E0546C" w:rsidRPr="00264963" w:rsidRDefault="0002767D" w:rsidP="001405D2">
      <w:pPr>
        <w:pStyle w:val="Nadpis2"/>
        <w:spacing w:line="240" w:lineRule="auto"/>
        <w:rPr>
          <w:sz w:val="22"/>
          <w:szCs w:val="22"/>
          <w:lang w:val="cs-CZ"/>
        </w:rPr>
      </w:pPr>
      <w:r w:rsidRPr="00264963">
        <w:rPr>
          <w:sz w:val="22"/>
          <w:szCs w:val="22"/>
          <w:lang w:val="cs-CZ"/>
        </w:rPr>
        <w:t xml:space="preserve">Technický dozor </w:t>
      </w:r>
      <w:r w:rsidR="00597828" w:rsidRPr="00264963">
        <w:rPr>
          <w:sz w:val="22"/>
          <w:szCs w:val="22"/>
          <w:lang w:val="cs-CZ"/>
        </w:rPr>
        <w:t>stavebníka bude</w:t>
      </w:r>
      <w:r w:rsidRPr="00264963">
        <w:rPr>
          <w:sz w:val="22"/>
          <w:szCs w:val="22"/>
          <w:lang w:val="cs-CZ"/>
        </w:rPr>
        <w:t xml:space="preserve"> provádět průběžnou kontrolu prováděných prací.</w:t>
      </w:r>
    </w:p>
    <w:p w14:paraId="0B257E31" w14:textId="77777777" w:rsidR="00767CF1" w:rsidRPr="00264963" w:rsidRDefault="0002767D" w:rsidP="00767CF1">
      <w:pPr>
        <w:pStyle w:val="Nadpis2"/>
        <w:spacing w:line="240" w:lineRule="auto"/>
        <w:rPr>
          <w:sz w:val="22"/>
          <w:szCs w:val="22"/>
          <w:lang w:val="cs-CZ"/>
        </w:rPr>
      </w:pPr>
      <w:r w:rsidRPr="00264963">
        <w:rPr>
          <w:sz w:val="22"/>
          <w:szCs w:val="22"/>
          <w:lang w:val="cs-CZ"/>
        </w:rPr>
        <w:t>Objednatel je povinen, pokud to vyplývá ze zvláštních právních předpisů, jmenovat koordinátora bezpečnosti práce na staveništi.</w:t>
      </w:r>
    </w:p>
    <w:p w14:paraId="3866C284" w14:textId="77777777" w:rsidR="001405D2" w:rsidRPr="00264963" w:rsidRDefault="0002767D" w:rsidP="001405D2">
      <w:pPr>
        <w:pStyle w:val="Nadpis2"/>
        <w:spacing w:line="240" w:lineRule="auto"/>
        <w:rPr>
          <w:sz w:val="22"/>
          <w:szCs w:val="22"/>
          <w:lang w:val="cs-CZ"/>
        </w:rPr>
      </w:pPr>
      <w:r w:rsidRPr="00264963">
        <w:rPr>
          <w:sz w:val="22"/>
          <w:szCs w:val="22"/>
          <w:lang w:val="cs-CZ"/>
        </w:rPr>
        <w:t xml:space="preserve">Kontrolní dny budou organizovány Objednatelem, zúčastní se jich vždy alespoň jeden zástupce Objednatele, jeden zástupce Zhotovitele a Technický </w:t>
      </w:r>
      <w:r w:rsidR="00597828" w:rsidRPr="00264963">
        <w:rPr>
          <w:sz w:val="22"/>
          <w:szCs w:val="22"/>
          <w:lang w:val="cs-CZ"/>
        </w:rPr>
        <w:t>dozor stavebníka</w:t>
      </w:r>
      <w:r w:rsidRPr="00264963">
        <w:rPr>
          <w:sz w:val="22"/>
          <w:szCs w:val="22"/>
          <w:lang w:val="cs-CZ"/>
        </w:rPr>
        <w:t xml:space="preserve">. Kontrolní </w:t>
      </w:r>
      <w:r w:rsidR="00597828" w:rsidRPr="00264963">
        <w:rPr>
          <w:sz w:val="22"/>
          <w:szCs w:val="22"/>
          <w:lang w:val="cs-CZ"/>
        </w:rPr>
        <w:t>dny budou</w:t>
      </w:r>
      <w:r w:rsidRPr="00264963">
        <w:rPr>
          <w:sz w:val="22"/>
          <w:szCs w:val="22"/>
          <w:lang w:val="cs-CZ"/>
        </w:rPr>
        <w:t xml:space="preserve"> probíhat </w:t>
      </w:r>
      <w:r w:rsidR="00597828" w:rsidRPr="00264963">
        <w:rPr>
          <w:sz w:val="22"/>
          <w:szCs w:val="22"/>
          <w:lang w:val="cs-CZ"/>
        </w:rPr>
        <w:t>minimálně jednou</w:t>
      </w:r>
      <w:r w:rsidRPr="00264963">
        <w:rPr>
          <w:sz w:val="22"/>
          <w:szCs w:val="22"/>
          <w:lang w:val="cs-CZ"/>
        </w:rPr>
        <w:t xml:space="preserve"> za týden. Zápisy z kontrolních dnů (dále jen „KD“) se provádějí na místě stavby čitelným zápisem do stavebního deníku</w:t>
      </w:r>
      <w:r w:rsidR="00BA12F6" w:rsidRPr="00264963">
        <w:rPr>
          <w:sz w:val="22"/>
          <w:szCs w:val="22"/>
          <w:lang w:val="cs-CZ"/>
        </w:rPr>
        <w:t xml:space="preserve"> a samostatným zápisem z KD</w:t>
      </w:r>
      <w:r w:rsidRPr="00264963">
        <w:rPr>
          <w:sz w:val="22"/>
          <w:szCs w:val="22"/>
          <w:lang w:val="cs-CZ"/>
        </w:rPr>
        <w:t>.</w:t>
      </w:r>
      <w:r w:rsidR="00BA12F6" w:rsidRPr="00264963">
        <w:rPr>
          <w:sz w:val="22"/>
          <w:szCs w:val="22"/>
          <w:lang w:val="cs-CZ"/>
        </w:rPr>
        <w:t xml:space="preserve"> Přítomní stvrdí svoji účast na KD podpisem na presenční listinu.</w:t>
      </w:r>
    </w:p>
    <w:p w14:paraId="59411BF1" w14:textId="77777777" w:rsidR="00F25B70" w:rsidRPr="00264963" w:rsidRDefault="0002767D" w:rsidP="00C23526">
      <w:pPr>
        <w:pStyle w:val="Nadpis2"/>
        <w:spacing w:line="240" w:lineRule="auto"/>
        <w:rPr>
          <w:b/>
          <w:bCs/>
          <w:i/>
          <w:sz w:val="22"/>
          <w:szCs w:val="22"/>
          <w:u w:val="single"/>
          <w:lang w:val="cs-CZ"/>
        </w:rPr>
      </w:pPr>
      <w:r w:rsidRPr="00264963">
        <w:rPr>
          <w:sz w:val="22"/>
          <w:szCs w:val="22"/>
          <w:lang w:val="cs-CZ"/>
        </w:rPr>
        <w:t xml:space="preserve">Zhotovitel se zavazuje ke spolupůsobení při výkonu finanční kontroly dle § 2 písm. e) zákona č. 320/2001 Sb., o finanční kontrole, ve znění pozdějších předpisů. </w:t>
      </w:r>
    </w:p>
    <w:p w14:paraId="31D9CC29" w14:textId="77AE32AD" w:rsidR="00452D2B" w:rsidRPr="00264963" w:rsidRDefault="0002767D" w:rsidP="00C23526">
      <w:pPr>
        <w:pStyle w:val="Nadpis2"/>
        <w:spacing w:line="240" w:lineRule="auto"/>
        <w:rPr>
          <w:sz w:val="22"/>
          <w:szCs w:val="22"/>
          <w:lang w:val="cs-CZ"/>
        </w:rPr>
      </w:pPr>
      <w:r w:rsidRPr="00264963">
        <w:rPr>
          <w:sz w:val="22"/>
          <w:szCs w:val="22"/>
          <w:lang w:val="cs-CZ"/>
        </w:rPr>
        <w:t>Zhotovitel je povinen</w:t>
      </w:r>
      <w:r w:rsidR="00210049" w:rsidRPr="00264963">
        <w:rPr>
          <w:sz w:val="22"/>
          <w:szCs w:val="22"/>
          <w:lang w:val="cs-CZ"/>
        </w:rPr>
        <w:t xml:space="preserve"> nejméně po dobu 10 let od finančního ukončení projektu, zároveň</w:t>
      </w:r>
      <w:r w:rsidR="0020102A" w:rsidRPr="00264963">
        <w:rPr>
          <w:sz w:val="22"/>
          <w:szCs w:val="22"/>
          <w:lang w:val="cs-CZ"/>
        </w:rPr>
        <w:t xml:space="preserve"> však alespoň do konce roku 20</w:t>
      </w:r>
      <w:r w:rsidR="00FF027A">
        <w:rPr>
          <w:sz w:val="22"/>
          <w:szCs w:val="22"/>
          <w:lang w:val="cs-CZ"/>
        </w:rPr>
        <w:t>30</w:t>
      </w:r>
      <w:r w:rsidR="00210049" w:rsidRPr="00264963">
        <w:rPr>
          <w:sz w:val="22"/>
          <w:szCs w:val="22"/>
          <w:lang w:val="cs-CZ"/>
        </w:rPr>
        <w:t>,</w:t>
      </w:r>
      <w:r w:rsidRPr="00264963">
        <w:rPr>
          <w:sz w:val="22"/>
          <w:szCs w:val="22"/>
          <w:lang w:val="cs-CZ"/>
        </w:rPr>
        <w:t xml:space="preserve"> uchovávat veškerou dokumentaci související s realizací projektu včetně účetních dokladů, pokud je v českých právních předpisech stanovena lhůta delší, bude použita lhůta delší. Zhotovitel je dále povinen</w:t>
      </w:r>
      <w:r w:rsidR="00975F61" w:rsidRPr="00264963">
        <w:rPr>
          <w:sz w:val="22"/>
          <w:szCs w:val="22"/>
          <w:lang w:val="cs-CZ"/>
        </w:rPr>
        <w:t xml:space="preserve"> nejméně po dobu 10 let od finančního ukončení projektu, zároveň však </w:t>
      </w:r>
      <w:r w:rsidR="00597828" w:rsidRPr="00264963">
        <w:rPr>
          <w:sz w:val="22"/>
          <w:szCs w:val="22"/>
          <w:lang w:val="cs-CZ"/>
        </w:rPr>
        <w:t>alespoň do</w:t>
      </w:r>
      <w:r w:rsidRPr="00264963">
        <w:rPr>
          <w:sz w:val="22"/>
          <w:szCs w:val="22"/>
          <w:lang w:val="cs-CZ"/>
        </w:rPr>
        <w:t xml:space="preserve"> konce roku 20</w:t>
      </w:r>
      <w:r w:rsidR="00FF027A">
        <w:rPr>
          <w:sz w:val="22"/>
          <w:szCs w:val="22"/>
          <w:lang w:val="cs-CZ"/>
        </w:rPr>
        <w:t>30</w:t>
      </w:r>
      <w:r w:rsidRPr="00264963">
        <w:rPr>
          <w:sz w:val="22"/>
          <w:szCs w:val="22"/>
          <w:lang w:val="cs-CZ"/>
        </w:rPr>
        <w:t xml:space="preserve"> poskytovat požadované informace a dokumentaci související s realizací projektu Objednateli a zaměstnancům nebo zmocněncům pověřených orgánů (CRR, MMR ČR, MF ČR, Evropské komise, Evropského účetního dvora, Nejvyššího kontrolního úřadu, příslušného orgánu finanční </w:t>
      </w:r>
      <w:r w:rsidR="00366C38">
        <w:rPr>
          <w:sz w:val="22"/>
          <w:szCs w:val="22"/>
          <w:lang w:val="cs-CZ"/>
        </w:rPr>
        <w:t>s</w:t>
      </w:r>
      <w:r w:rsidRPr="00264963">
        <w:rPr>
          <w:sz w:val="22"/>
          <w:szCs w:val="22"/>
          <w:lang w:val="cs-CZ"/>
        </w:rPr>
        <w:t xml:space="preserve">právy a dalších oprávněných orgánů státní správy) a je povinen vytvořit výše uvedeným osobám podmínky k provedení kontroly vztahující se k realizaci projektu a poskytnout jim při provádění kontroly </w:t>
      </w:r>
      <w:r w:rsidR="00597828" w:rsidRPr="00264963">
        <w:rPr>
          <w:sz w:val="22"/>
          <w:szCs w:val="22"/>
          <w:lang w:val="cs-CZ"/>
        </w:rPr>
        <w:t>součinnost. Ve</w:t>
      </w:r>
      <w:r w:rsidR="00F46AEE" w:rsidRPr="00264963">
        <w:rPr>
          <w:sz w:val="22"/>
          <w:szCs w:val="22"/>
          <w:lang w:val="cs-CZ"/>
        </w:rPr>
        <w:t xml:space="preserve"> smlouvách uzavíraných s případnými partnery a poddodavateli zhotovitele zaváže touto povinností i případné partnery a poddodavatele díla. Zhotovitel je dále povinen uchovávat účetní záznamy vztahující se k předmětu plnění díla v elektronické podobě.</w:t>
      </w:r>
      <w:r w:rsidRPr="00264963">
        <w:rPr>
          <w:sz w:val="22"/>
          <w:szCs w:val="22"/>
          <w:lang w:val="cs-CZ"/>
        </w:rPr>
        <w:t xml:space="preserve"> Pokud by došlo k situaci, že by zhotovitel zanikl bez právního nástupce, je povinen veškerou toto dokumentaci před svým zánikem předat Objednateli. </w:t>
      </w:r>
    </w:p>
    <w:p w14:paraId="0B7A120C" w14:textId="77777777" w:rsidR="00F25B70" w:rsidRPr="00264963" w:rsidRDefault="00597828" w:rsidP="00C23526">
      <w:pPr>
        <w:pStyle w:val="Nadpis2"/>
        <w:spacing w:line="240" w:lineRule="auto"/>
        <w:rPr>
          <w:b/>
          <w:bCs/>
          <w:sz w:val="22"/>
          <w:szCs w:val="22"/>
          <w:lang w:val="cs-CZ"/>
        </w:rPr>
      </w:pPr>
      <w:r w:rsidRPr="00264963">
        <w:rPr>
          <w:sz w:val="22"/>
          <w:szCs w:val="22"/>
          <w:lang w:val="cs-CZ"/>
        </w:rPr>
        <w:t>Zhotovitel není</w:t>
      </w:r>
      <w:r w:rsidR="0002767D" w:rsidRPr="00264963">
        <w:rPr>
          <w:sz w:val="22"/>
          <w:szCs w:val="22"/>
          <w:lang w:val="cs-CZ"/>
        </w:rPr>
        <w:t xml:space="preserve"> oprávněn převést nebo jakkoli přenést nebo postoupit svoje práva a povinnosti</w:t>
      </w:r>
      <w:r w:rsidR="00E121A0">
        <w:rPr>
          <w:sz w:val="22"/>
          <w:szCs w:val="22"/>
          <w:lang w:val="cs-CZ"/>
        </w:rPr>
        <w:t xml:space="preserve"> </w:t>
      </w:r>
      <w:r w:rsidR="00E121A0" w:rsidRPr="00264963">
        <w:rPr>
          <w:sz w:val="22"/>
          <w:szCs w:val="22"/>
          <w:lang w:val="cs-CZ"/>
        </w:rPr>
        <w:t>vyplývající</w:t>
      </w:r>
      <w:r w:rsidR="0002767D" w:rsidRPr="00264963">
        <w:rPr>
          <w:sz w:val="22"/>
          <w:szCs w:val="22"/>
          <w:lang w:val="cs-CZ"/>
        </w:rPr>
        <w:t xml:space="preserve"> ze </w:t>
      </w:r>
      <w:r w:rsidR="00452F4A" w:rsidRPr="00264963">
        <w:rPr>
          <w:sz w:val="22"/>
          <w:szCs w:val="22"/>
          <w:lang w:val="cs-CZ"/>
        </w:rPr>
        <w:t>S</w:t>
      </w:r>
      <w:r w:rsidR="0002767D" w:rsidRPr="00264963">
        <w:rPr>
          <w:sz w:val="22"/>
          <w:szCs w:val="22"/>
          <w:lang w:val="cs-CZ"/>
        </w:rPr>
        <w:t>mlouvy o dílo (Smlouvy) na jinou osobu</w:t>
      </w:r>
      <w:r w:rsidR="00E121A0">
        <w:rPr>
          <w:sz w:val="22"/>
          <w:szCs w:val="22"/>
          <w:lang w:val="cs-CZ"/>
        </w:rPr>
        <w:t xml:space="preserve">. Takový úkon by byl posuzován </w:t>
      </w:r>
      <w:r w:rsidR="0002767D" w:rsidRPr="00264963">
        <w:rPr>
          <w:sz w:val="22"/>
          <w:szCs w:val="22"/>
          <w:lang w:val="cs-CZ"/>
        </w:rPr>
        <w:t xml:space="preserve">jako podstatné porušení této </w:t>
      </w:r>
      <w:r w:rsidR="00452F4A" w:rsidRPr="00264963">
        <w:rPr>
          <w:sz w:val="22"/>
          <w:szCs w:val="22"/>
          <w:lang w:val="cs-CZ"/>
        </w:rPr>
        <w:t>S</w:t>
      </w:r>
      <w:r w:rsidR="0002767D" w:rsidRPr="00264963">
        <w:rPr>
          <w:sz w:val="22"/>
          <w:szCs w:val="22"/>
          <w:lang w:val="cs-CZ"/>
        </w:rPr>
        <w:t>mlouvy ze strany Zhotovitele.</w:t>
      </w:r>
    </w:p>
    <w:p w14:paraId="6512FEF8" w14:textId="77777777" w:rsidR="00F25B70" w:rsidRPr="0002031B" w:rsidRDefault="0002767D" w:rsidP="00C23526">
      <w:pPr>
        <w:pStyle w:val="Nadpis2"/>
        <w:spacing w:line="240" w:lineRule="auto"/>
        <w:rPr>
          <w:sz w:val="22"/>
          <w:szCs w:val="22"/>
          <w:lang w:val="cs-CZ"/>
        </w:rPr>
      </w:pPr>
      <w:r w:rsidRPr="00264963">
        <w:rPr>
          <w:sz w:val="22"/>
          <w:szCs w:val="22"/>
          <w:lang w:val="cs-CZ"/>
        </w:rPr>
        <w:t xml:space="preserve">Zhotovitel se zavazuje, že nezastaví pohledávky, které bude mít vůči Objednateli ze </w:t>
      </w:r>
      <w:r w:rsidR="00452F4A" w:rsidRPr="00264963">
        <w:rPr>
          <w:sz w:val="22"/>
          <w:szCs w:val="22"/>
          <w:lang w:val="cs-CZ"/>
        </w:rPr>
        <w:t>S</w:t>
      </w:r>
      <w:r w:rsidRPr="00264963">
        <w:rPr>
          <w:sz w:val="22"/>
          <w:szCs w:val="22"/>
          <w:lang w:val="cs-CZ"/>
        </w:rPr>
        <w:t xml:space="preserve">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w:t>
      </w:r>
      <w:r w:rsidRPr="0002031B">
        <w:rPr>
          <w:sz w:val="22"/>
          <w:szCs w:val="22"/>
          <w:lang w:val="cs-CZ"/>
        </w:rPr>
        <w:t>vztahu odstoupit.</w:t>
      </w:r>
    </w:p>
    <w:p w14:paraId="24CC5B2B" w14:textId="77777777" w:rsidR="004B38AE" w:rsidRPr="0002031B" w:rsidRDefault="0002767D" w:rsidP="004B38AE">
      <w:pPr>
        <w:pStyle w:val="Nadpis2"/>
        <w:spacing w:line="240" w:lineRule="auto"/>
        <w:rPr>
          <w:sz w:val="22"/>
          <w:szCs w:val="22"/>
          <w:lang w:val="cs-CZ"/>
        </w:rPr>
      </w:pPr>
      <w:r w:rsidRPr="0002031B">
        <w:rPr>
          <w:sz w:val="22"/>
          <w:szCs w:val="22"/>
          <w:lang w:val="cs-CZ"/>
        </w:rPr>
        <w:t xml:space="preserve">Zhotovitel je povinen v místě realizace zajistit povinnou publicitu v souladu s požadavky </w:t>
      </w:r>
      <w:r w:rsidR="0048075A" w:rsidRPr="0002031B">
        <w:rPr>
          <w:sz w:val="22"/>
          <w:szCs w:val="22"/>
          <w:lang w:val="cs-CZ"/>
        </w:rPr>
        <w:t>Národního programu Životní prostředí</w:t>
      </w:r>
      <w:r w:rsidRPr="0002031B">
        <w:rPr>
          <w:sz w:val="22"/>
          <w:szCs w:val="22"/>
          <w:lang w:val="cs-CZ"/>
        </w:rPr>
        <w:t>.</w:t>
      </w:r>
    </w:p>
    <w:p w14:paraId="4ED249C0"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Stavební deník</w:t>
      </w:r>
    </w:p>
    <w:p w14:paraId="74642F60" w14:textId="77777777" w:rsidR="00F25B70" w:rsidRPr="00264963" w:rsidRDefault="0002767D" w:rsidP="00FD4C77">
      <w:pPr>
        <w:pStyle w:val="Nadpis2"/>
        <w:numPr>
          <w:ilvl w:val="1"/>
          <w:numId w:val="12"/>
        </w:numPr>
        <w:spacing w:line="240" w:lineRule="auto"/>
        <w:rPr>
          <w:b/>
          <w:i/>
          <w:sz w:val="22"/>
          <w:szCs w:val="22"/>
          <w:u w:val="single"/>
          <w:lang w:val="cs-CZ"/>
        </w:rPr>
      </w:pPr>
      <w:r w:rsidRPr="00264963">
        <w:rPr>
          <w:sz w:val="22"/>
          <w:szCs w:val="22"/>
          <w:lang w:val="cs-CZ"/>
        </w:rPr>
        <w:t xml:space="preserve">Zhotovitel se zavazuje ode dne předání staveniště (viz článek XI. Smlouvy) Objednatelem Zhotoviteli vést stavební deník alespoň v jednom originále a dvou průpisech dle ust. § 157 stavebního zákona v rozsahu stanoveném vyhláškou č. 499/2006 Sb., o dokumentaci staveb v.z.p.p. Na stavbě bude veden </w:t>
      </w:r>
      <w:r w:rsidRPr="00264963">
        <w:rPr>
          <w:b/>
          <w:sz w:val="22"/>
          <w:szCs w:val="22"/>
          <w:lang w:val="cs-CZ"/>
        </w:rPr>
        <w:t>pouze jeden stavební deník</w:t>
      </w:r>
      <w:r w:rsidRPr="00264963">
        <w:rPr>
          <w:sz w:val="22"/>
          <w:szCs w:val="22"/>
          <w:lang w:val="cs-CZ"/>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w:t>
      </w:r>
      <w:r w:rsidRPr="00264963">
        <w:rPr>
          <w:sz w:val="22"/>
          <w:szCs w:val="22"/>
          <w:lang w:val="cs-CZ"/>
        </w:rPr>
        <w:lastRenderedPageBreak/>
        <w:t xml:space="preserve">přístupný v době přítomnosti jakýchkoli osob na staveništi. Originál stavebního deníku předá Zhotovitel při přejímacím řízení Objednateli. </w:t>
      </w:r>
    </w:p>
    <w:p w14:paraId="427A73E8"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Stavební deník dle předchozího odstavce Smlouvy vede Zhotovitelem pověřená osoba – stavbyvedoucí.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6EBD52D6"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701FC77D" w14:textId="77777777" w:rsidR="00F25B70" w:rsidRPr="00264963" w:rsidRDefault="0002767D" w:rsidP="00C23526">
      <w:pPr>
        <w:pStyle w:val="Nadpis2"/>
        <w:spacing w:line="240" w:lineRule="auto"/>
        <w:rPr>
          <w:sz w:val="22"/>
          <w:szCs w:val="22"/>
          <w:lang w:val="cs-CZ"/>
        </w:rPr>
      </w:pPr>
      <w:r w:rsidRPr="00264963">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0E34E80C"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se zavazuje na základě žádosti zástupce Objednatele bezodkladně předávat Objednateli úplné kopie zápisů ze stavebního deníku.</w:t>
      </w:r>
    </w:p>
    <w:p w14:paraId="1EB6BB8D" w14:textId="77777777" w:rsidR="00F25B70" w:rsidRPr="00264963" w:rsidRDefault="0002767D" w:rsidP="00C23526">
      <w:pPr>
        <w:pStyle w:val="Nadpis2"/>
        <w:spacing w:line="240" w:lineRule="auto"/>
        <w:rPr>
          <w:sz w:val="22"/>
          <w:szCs w:val="22"/>
          <w:lang w:val="cs-CZ"/>
        </w:rPr>
      </w:pPr>
      <w:r w:rsidRPr="00264963">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6345C39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Staveniště a jeho zařízení</w:t>
      </w:r>
    </w:p>
    <w:p w14:paraId="066E9BD5" w14:textId="77777777" w:rsidR="00E9341D" w:rsidRPr="00264963" w:rsidRDefault="0002767D" w:rsidP="00FD4C77">
      <w:pPr>
        <w:pStyle w:val="Nadpis2"/>
        <w:numPr>
          <w:ilvl w:val="1"/>
          <w:numId w:val="13"/>
        </w:numPr>
        <w:spacing w:line="240" w:lineRule="auto"/>
        <w:rPr>
          <w:sz w:val="22"/>
          <w:szCs w:val="22"/>
          <w:lang w:val="cs-CZ"/>
        </w:rPr>
      </w:pPr>
      <w:r w:rsidRPr="00264963">
        <w:rPr>
          <w:sz w:val="22"/>
          <w:szCs w:val="22"/>
          <w:lang w:val="cs-CZ"/>
        </w:rPr>
        <w:t>Staveništěm se pro účely Smlouvy rozumí místo určené ke zhotovení díla, které je vymezeno v článku VI</w:t>
      </w:r>
      <w:r w:rsidR="00960F72">
        <w:rPr>
          <w:sz w:val="22"/>
          <w:szCs w:val="22"/>
          <w:lang w:val="cs-CZ"/>
        </w:rPr>
        <w:t>.</w:t>
      </w:r>
      <w:r w:rsidRPr="00264963">
        <w:rPr>
          <w:sz w:val="22"/>
          <w:szCs w:val="22"/>
          <w:lang w:val="cs-CZ"/>
        </w:rPr>
        <w:t xml:space="preserve"> a projektové dokumentaci. Předáním a převzetím staveniště se rozumí protokolární předání staveniště Objednatelem a převzetí staveniště Zhotovitelem.</w:t>
      </w:r>
    </w:p>
    <w:p w14:paraId="5C5CF186" w14:textId="334FC3DC" w:rsidR="008B2D7A" w:rsidRPr="00264963" w:rsidRDefault="0002767D" w:rsidP="00FD4C77">
      <w:pPr>
        <w:pStyle w:val="Nadpis2"/>
        <w:numPr>
          <w:ilvl w:val="1"/>
          <w:numId w:val="13"/>
        </w:numPr>
        <w:spacing w:line="240" w:lineRule="auto"/>
        <w:rPr>
          <w:sz w:val="22"/>
          <w:szCs w:val="22"/>
          <w:lang w:val="cs-CZ"/>
        </w:rPr>
      </w:pPr>
      <w:r w:rsidRPr="00264963">
        <w:rPr>
          <w:sz w:val="22"/>
          <w:szCs w:val="22"/>
          <w:lang w:val="cs-CZ"/>
        </w:rPr>
        <w:t xml:space="preserve">K předání staveniště dojde do 10 </w:t>
      </w:r>
      <w:r w:rsidR="0098012C">
        <w:rPr>
          <w:sz w:val="22"/>
          <w:szCs w:val="22"/>
          <w:lang w:val="cs-CZ"/>
        </w:rPr>
        <w:t xml:space="preserve">kalendářních </w:t>
      </w:r>
      <w:r w:rsidR="00597828" w:rsidRPr="00264963">
        <w:rPr>
          <w:sz w:val="22"/>
          <w:szCs w:val="22"/>
          <w:lang w:val="cs-CZ"/>
        </w:rPr>
        <w:t>dnů od</w:t>
      </w:r>
      <w:r w:rsidRPr="00264963">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264963">
        <w:rPr>
          <w:sz w:val="22"/>
          <w:szCs w:val="22"/>
          <w:lang w:val="cs-CZ"/>
        </w:rPr>
        <w:t>stran. Předání</w:t>
      </w:r>
      <w:r w:rsidRPr="00264963">
        <w:rPr>
          <w:sz w:val="22"/>
          <w:szCs w:val="22"/>
          <w:lang w:val="cs-CZ"/>
        </w:rPr>
        <w:t xml:space="preserve"> staveniště ze strany Objednatele bude provedeno dle projektové dokumentace. Dokladem o předání </w:t>
      </w:r>
      <w:r w:rsidR="00DF755A" w:rsidRPr="00264963">
        <w:rPr>
          <w:sz w:val="22"/>
          <w:szCs w:val="22"/>
          <w:lang w:val="cs-CZ"/>
        </w:rPr>
        <w:t>staveniště</w:t>
      </w:r>
      <w:r w:rsidRPr="00264963">
        <w:rPr>
          <w:sz w:val="22"/>
          <w:szCs w:val="22"/>
          <w:lang w:val="cs-CZ"/>
        </w:rPr>
        <w:t xml:space="preserve"> bude společný zápis o</w:t>
      </w:r>
      <w:r w:rsidR="00DF755A" w:rsidRPr="00264963">
        <w:rPr>
          <w:sz w:val="22"/>
          <w:szCs w:val="22"/>
          <w:lang w:val="cs-CZ"/>
        </w:rPr>
        <w:t xml:space="preserve"> jeho</w:t>
      </w:r>
      <w:r w:rsidRPr="00264963">
        <w:rPr>
          <w:sz w:val="22"/>
          <w:szCs w:val="22"/>
          <w:lang w:val="cs-CZ"/>
        </w:rPr>
        <w:t xml:space="preserve"> předání a převzetí. Současně bude Zhotoviteli předáno 1</w:t>
      </w:r>
      <w:r w:rsidR="00210049" w:rsidRPr="00264963">
        <w:rPr>
          <w:sz w:val="22"/>
          <w:szCs w:val="22"/>
          <w:lang w:val="cs-CZ"/>
        </w:rPr>
        <w:t> </w:t>
      </w:r>
      <w:r w:rsidRPr="00264963">
        <w:rPr>
          <w:sz w:val="22"/>
          <w:szCs w:val="22"/>
          <w:lang w:val="cs-CZ"/>
        </w:rPr>
        <w:t xml:space="preserve">paré tištěné + 1 vyhotovení elektronické příslušné dokumentace dle Smlouvy. </w:t>
      </w:r>
    </w:p>
    <w:p w14:paraId="74AA95E4" w14:textId="051CF3C8" w:rsidR="00875AB7" w:rsidRPr="00264963" w:rsidRDefault="00A20AAA" w:rsidP="00875AB7">
      <w:pPr>
        <w:pStyle w:val="Nadpis2"/>
        <w:spacing w:line="240" w:lineRule="auto"/>
        <w:rPr>
          <w:sz w:val="22"/>
          <w:szCs w:val="22"/>
          <w:lang w:val="cs-CZ"/>
        </w:rPr>
      </w:pPr>
      <w:r w:rsidRPr="00264963">
        <w:rPr>
          <w:sz w:val="22"/>
          <w:szCs w:val="22"/>
          <w:lang w:val="cs-CZ"/>
        </w:rPr>
        <w:t>Zřízení staveniště zabezpečuje Zhotovitel v souladu se svými potřebami a příslušnou dokumentací.</w:t>
      </w:r>
      <w:r w:rsidR="0002767D" w:rsidRPr="00264963">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482D2D">
        <w:rPr>
          <w:sz w:val="22"/>
          <w:szCs w:val="22"/>
          <w:lang w:val="cs-CZ"/>
        </w:rPr>
        <w:t xml:space="preserve"> </w:t>
      </w:r>
      <w:r w:rsidR="0002767D" w:rsidRPr="00264963">
        <w:rPr>
          <w:sz w:val="22"/>
          <w:szCs w:val="22"/>
          <w:lang w:val="cs-CZ"/>
        </w:rPr>
        <w:t>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4F454177" w14:textId="77777777" w:rsidR="008B2D7A" w:rsidRPr="00264963" w:rsidRDefault="0002767D" w:rsidP="008B2D7A">
      <w:pPr>
        <w:pStyle w:val="Nadpis2"/>
        <w:spacing w:line="240" w:lineRule="auto"/>
        <w:rPr>
          <w:sz w:val="22"/>
          <w:szCs w:val="22"/>
          <w:lang w:val="cs-CZ"/>
        </w:rPr>
      </w:pPr>
      <w:r w:rsidRPr="00264963">
        <w:rPr>
          <w:sz w:val="22"/>
          <w:szCs w:val="22"/>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w:t>
      </w:r>
      <w:r w:rsidRPr="00264963">
        <w:rPr>
          <w:sz w:val="22"/>
          <w:szCs w:val="22"/>
          <w:lang w:val="cs-CZ"/>
        </w:rPr>
        <w:lastRenderedPageBreak/>
        <w:t>staveniště, veškerou dopravu, skládku, případně mezi deponii materiálu, a to i vytěženého, přičemž náklady s plněním tohoto závazku jsou zahrnuty v ceně díla.</w:t>
      </w:r>
    </w:p>
    <w:p w14:paraId="2EED52F7"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bude mít v průběhu realizace a dokončování předmětu díla na staveništi výhradní odpovědnost za:</w:t>
      </w:r>
    </w:p>
    <w:p w14:paraId="61949450"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bezpečnosti všech osob oprávněných k pohybu na staveništi, udržování staveniště v uspořádaném stavu za účelem předcházení vzniku škod; a</w:t>
      </w:r>
    </w:p>
    <w:p w14:paraId="1C0A9EF3"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5E809A9B"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06B80D58"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až do konečného odevzdání staveniště Objednateli po ukončení prací zodpovídá za bezpečné zajištění staveniště vůči okolnímu provozu a chodcům.</w:t>
      </w:r>
    </w:p>
    <w:p w14:paraId="5DE4A50F" w14:textId="77777777" w:rsidR="008B2D7A" w:rsidRPr="00264963" w:rsidRDefault="0002767D" w:rsidP="0019295C">
      <w:pPr>
        <w:pStyle w:val="Nadpis2"/>
        <w:spacing w:line="240" w:lineRule="auto"/>
        <w:rPr>
          <w:sz w:val="22"/>
          <w:szCs w:val="22"/>
          <w:lang w:val="cs-CZ"/>
        </w:rPr>
      </w:pPr>
      <w:r w:rsidRPr="00264963">
        <w:rPr>
          <w:sz w:val="22"/>
          <w:szCs w:val="22"/>
          <w:lang w:val="cs-CZ"/>
        </w:rPr>
        <w:t xml:space="preserve">Zhotovitel po celou dobu realizace díla zodpovídá za zabezpečení staveniště dle </w:t>
      </w:r>
      <w:r w:rsidR="00A834B0" w:rsidRPr="00264963">
        <w:rPr>
          <w:sz w:val="22"/>
          <w:szCs w:val="22"/>
          <w:lang w:val="cs-CZ"/>
        </w:rPr>
        <w:t>obe</w:t>
      </w:r>
      <w:r w:rsidR="00125D70" w:rsidRPr="00264963">
        <w:rPr>
          <w:sz w:val="22"/>
          <w:szCs w:val="22"/>
          <w:lang w:val="cs-CZ"/>
        </w:rPr>
        <w:t>c</w:t>
      </w:r>
      <w:r w:rsidR="00A834B0" w:rsidRPr="00264963">
        <w:rPr>
          <w:sz w:val="22"/>
          <w:szCs w:val="22"/>
          <w:lang w:val="cs-CZ"/>
        </w:rPr>
        <w:t>ně závazných právních předpisů</w:t>
      </w:r>
      <w:r w:rsidRPr="00264963">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14:paraId="279D2437"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52831DCF" w14:textId="77777777" w:rsidR="008B2D7A" w:rsidRPr="00264963" w:rsidRDefault="0002767D" w:rsidP="008B2D7A">
      <w:pPr>
        <w:pStyle w:val="Nadpis2"/>
        <w:spacing w:line="240" w:lineRule="auto"/>
        <w:rPr>
          <w:sz w:val="22"/>
          <w:szCs w:val="22"/>
          <w:lang w:val="cs-CZ"/>
        </w:rPr>
      </w:pPr>
      <w:r w:rsidRPr="00264963">
        <w:rPr>
          <w:b/>
          <w:sz w:val="22"/>
          <w:szCs w:val="22"/>
          <w:lang w:val="cs-CZ"/>
        </w:rPr>
        <w:t>Ke dni předání a převzetí předmětu díla Objednatelem bude zařízení staveniště odstraněno, vyklizeno a proveden závěrečný úklid</w:t>
      </w:r>
      <w:r w:rsidRPr="00264963">
        <w:rPr>
          <w:sz w:val="22"/>
          <w:szCs w:val="22"/>
          <w:lang w:val="cs-CZ"/>
        </w:rPr>
        <w:t xml:space="preserve"> místa provádění stavby včetně stavby samotné. Pozemky a komunikace dotčené výstavbou budou k tomuto dni uvedeny do původního stavu nebo do stavu dle podmínek stavebního povolení.</w:t>
      </w:r>
    </w:p>
    <w:p w14:paraId="0B1B6126"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Podmínky provádění díla</w:t>
      </w:r>
    </w:p>
    <w:p w14:paraId="346AA534" w14:textId="77777777" w:rsidR="00F25B70" w:rsidRPr="00264963" w:rsidRDefault="0002767D" w:rsidP="006F5E3E">
      <w:pPr>
        <w:pStyle w:val="Nadpis2"/>
        <w:spacing w:line="240" w:lineRule="auto"/>
        <w:rPr>
          <w:sz w:val="22"/>
          <w:szCs w:val="22"/>
          <w:lang w:val="cs-CZ"/>
        </w:rPr>
      </w:pPr>
      <w:r w:rsidRPr="00264963">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7A5090C8" w14:textId="77777777" w:rsidR="00F25B70" w:rsidRPr="00264963" w:rsidRDefault="0002767D" w:rsidP="006F5E3E">
      <w:pPr>
        <w:pStyle w:val="Nadpis2"/>
        <w:spacing w:line="240" w:lineRule="auto"/>
        <w:rPr>
          <w:sz w:val="22"/>
          <w:szCs w:val="22"/>
          <w:lang w:val="cs-CZ"/>
        </w:rPr>
      </w:pPr>
      <w:r w:rsidRPr="00264963">
        <w:rPr>
          <w:sz w:val="22"/>
          <w:szCs w:val="22"/>
          <w:lang w:val="cs-CZ"/>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w:t>
      </w:r>
      <w:r w:rsidRPr="00264963">
        <w:rPr>
          <w:sz w:val="22"/>
          <w:szCs w:val="22"/>
          <w:lang w:val="cs-CZ"/>
        </w:rPr>
        <w:lastRenderedPageBreak/>
        <w:t>prohlášení o shodě. Práce a dodávky budou dále provedeny v souladu s českými hygienickými, protipožárními, bezpečnostními předpisy a dalšími souvisejícími předpisy.</w:t>
      </w:r>
    </w:p>
    <w:p w14:paraId="7FCF4123"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264963">
        <w:rPr>
          <w:sz w:val="22"/>
          <w:szCs w:val="22"/>
          <w:lang w:val="cs-CZ"/>
        </w:rPr>
        <w:t>stavebníka</w:t>
      </w:r>
      <w:r w:rsidRPr="00264963">
        <w:rPr>
          <w:sz w:val="22"/>
          <w:szCs w:val="22"/>
          <w:lang w:val="cs-CZ"/>
        </w:rPr>
        <w:t>.</w:t>
      </w:r>
    </w:p>
    <w:p w14:paraId="4D02DEEA" w14:textId="77777777" w:rsidR="00AF5617" w:rsidRPr="00264963" w:rsidRDefault="0002767D" w:rsidP="00AF5617">
      <w:pPr>
        <w:pStyle w:val="Nadpis2"/>
        <w:spacing w:line="240" w:lineRule="auto"/>
        <w:rPr>
          <w:sz w:val="22"/>
          <w:szCs w:val="22"/>
          <w:lang w:val="cs-CZ"/>
        </w:rPr>
      </w:pPr>
      <w:r w:rsidRPr="00264963">
        <w:rPr>
          <w:sz w:val="22"/>
          <w:szCs w:val="22"/>
          <w:lang w:val="cs-CZ"/>
        </w:rPr>
        <w:t>Zhotovitel se zavazuje, že zajistí provádění díla tak, aby provádění díla:</w:t>
      </w:r>
    </w:p>
    <w:p w14:paraId="022E92F3"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v co nejmenší míře omezovalo užívání místa provádění díla vymezeného v článku VI. Smlouvy, veřejných prostranství či jiných okolních dotčených pozemků či staveb; a</w:t>
      </w:r>
    </w:p>
    <w:p w14:paraId="4FC822E2"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neobtěžovalo třetí osoby a okolní prostory zejména hlukem, pachem, emisemi, prachem, vibracemi, exhalacemi a zastíněním nad míru přiměřenou poměrům; a</w:t>
      </w:r>
    </w:p>
    <w:p w14:paraId="4BEF1131"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 xml:space="preserve">nemělo nepříznivý vliv na životní prostředí, včetně minimalizace negativních vlivů na okolí výstavby; a </w:t>
      </w:r>
    </w:p>
    <w:p w14:paraId="2D737485" w14:textId="77777777" w:rsidR="00F25B70" w:rsidRPr="0002031B" w:rsidRDefault="004D41AF" w:rsidP="00D20F82">
      <w:pPr>
        <w:pStyle w:val="Nadpis3"/>
        <w:numPr>
          <w:ilvl w:val="0"/>
          <w:numId w:val="0"/>
        </w:numPr>
        <w:spacing w:after="120" w:line="240" w:lineRule="auto"/>
        <w:ind w:left="1418" w:hanging="851"/>
        <w:rPr>
          <w:sz w:val="22"/>
          <w:szCs w:val="22"/>
          <w:lang w:val="cs-CZ"/>
        </w:rPr>
      </w:pPr>
      <w:r w:rsidRPr="00264963">
        <w:rPr>
          <w:sz w:val="22"/>
          <w:szCs w:val="22"/>
          <w:lang w:val="cs-CZ"/>
        </w:rPr>
        <w:t>d)</w:t>
      </w:r>
      <w:r w:rsidR="00D20F82" w:rsidRPr="00264963">
        <w:rPr>
          <w:sz w:val="22"/>
          <w:szCs w:val="22"/>
          <w:lang w:val="cs-CZ"/>
        </w:rPr>
        <w:tab/>
      </w:r>
      <w:r w:rsidR="0002767D" w:rsidRPr="00264963">
        <w:rPr>
          <w:sz w:val="22"/>
          <w:szCs w:val="22"/>
          <w:lang w:val="cs-CZ"/>
        </w:rPr>
        <w:t xml:space="preserve">bylo zabezpečeno pro činnost každé profese odborným dozorem Zhotovitele, </w:t>
      </w:r>
      <w:r w:rsidR="0002767D" w:rsidRPr="0002031B">
        <w:rPr>
          <w:sz w:val="22"/>
          <w:szCs w:val="22"/>
          <w:lang w:val="cs-CZ"/>
        </w:rPr>
        <w:t xml:space="preserve">který bude garantovat dodržování technologických postupů. Totéž platí pro práce poddodavatelů. </w:t>
      </w:r>
    </w:p>
    <w:p w14:paraId="4149E57D" w14:textId="70DB067D" w:rsidR="00105956" w:rsidRPr="0002031B" w:rsidRDefault="00105956" w:rsidP="00105956">
      <w:pPr>
        <w:ind w:left="1407" w:hanging="840"/>
        <w:rPr>
          <w:rFonts w:ascii="Cambria" w:hAnsi="Cambria" w:cs="Times New Roman"/>
          <w:lang w:val="cs-CZ"/>
        </w:rPr>
      </w:pPr>
      <w:r w:rsidRPr="0002031B">
        <w:rPr>
          <w:rFonts w:ascii="Cambria" w:hAnsi="Cambria" w:cs="Times New Roman"/>
          <w:lang w:val="cs-CZ"/>
        </w:rPr>
        <w:t xml:space="preserve">e) </w:t>
      </w:r>
      <w:r w:rsidRPr="0002031B">
        <w:rPr>
          <w:rFonts w:ascii="Cambria" w:hAnsi="Cambria" w:cs="Times New Roman"/>
          <w:lang w:val="cs-CZ"/>
        </w:rPr>
        <w:tab/>
        <w:t>bylo koordinováno s výstavbou kanalizace v Myšlínské ulici, kterou provádí společnost AQUASYS spol. s ohledem na prostorové uspořádání všech sí</w:t>
      </w:r>
      <w:r w:rsidR="00672BC1">
        <w:rPr>
          <w:rFonts w:ascii="Cambria" w:hAnsi="Cambria" w:cs="Times New Roman"/>
          <w:lang w:val="cs-CZ"/>
        </w:rPr>
        <w:t>t</w:t>
      </w:r>
      <w:r w:rsidRPr="0002031B">
        <w:rPr>
          <w:rFonts w:ascii="Cambria" w:hAnsi="Cambria" w:cs="Times New Roman"/>
          <w:lang w:val="cs-CZ"/>
        </w:rPr>
        <w:t>í a s ohledem na projednané uzavírky. Technické podmínky vzájemné spolupráce jsou stanoveny takto:</w:t>
      </w:r>
    </w:p>
    <w:p w14:paraId="4AF5B7B6" w14:textId="77777777" w:rsidR="00105956" w:rsidRPr="00D66CC8" w:rsidRDefault="00105956" w:rsidP="00105956">
      <w:pPr>
        <w:numPr>
          <w:ilvl w:val="0"/>
          <w:numId w:val="37"/>
        </w:numPr>
        <w:shd w:val="clear" w:color="auto" w:fill="FFFFFF"/>
        <w:spacing w:after="0" w:line="253" w:lineRule="atLeast"/>
        <w:rPr>
          <w:rFonts w:ascii="Cambria" w:hAnsi="Cambria" w:cs="Times New Roman"/>
          <w:lang w:val="cs-CZ"/>
        </w:rPr>
      </w:pPr>
      <w:r w:rsidRPr="00D66CC8">
        <w:rPr>
          <w:rFonts w:ascii="Cambria" w:hAnsi="Cambria" w:cs="Times New Roman"/>
          <w:lang w:val="cs-CZ"/>
        </w:rPr>
        <w:t xml:space="preserve">Potrubí vodovodu bude položeno současně gravitační i tlakovou kanalizací </w:t>
      </w:r>
    </w:p>
    <w:p w14:paraId="4F95B003" w14:textId="77777777" w:rsidR="00105956" w:rsidRPr="00D66CC8" w:rsidRDefault="00105956" w:rsidP="00105956">
      <w:pPr>
        <w:numPr>
          <w:ilvl w:val="0"/>
          <w:numId w:val="37"/>
        </w:numPr>
        <w:shd w:val="clear" w:color="auto" w:fill="FFFFFF"/>
        <w:spacing w:after="0" w:line="253" w:lineRule="atLeast"/>
        <w:rPr>
          <w:rFonts w:ascii="Cambria" w:hAnsi="Cambria" w:cs="Times New Roman"/>
          <w:lang w:val="cs-CZ"/>
        </w:rPr>
      </w:pPr>
      <w:r w:rsidRPr="00D66CC8">
        <w:rPr>
          <w:rFonts w:ascii="Cambria" w:hAnsi="Cambria" w:cs="Times New Roman"/>
          <w:lang w:val="cs-CZ"/>
        </w:rPr>
        <w:t>Budou dodrženy prostorové odstupové vzdálenosti  dle ČSN 73 6005</w:t>
      </w:r>
    </w:p>
    <w:p w14:paraId="3C8E3656" w14:textId="77777777" w:rsidR="00105956" w:rsidRPr="00D66CC8" w:rsidRDefault="00105956" w:rsidP="00105956">
      <w:pPr>
        <w:numPr>
          <w:ilvl w:val="0"/>
          <w:numId w:val="37"/>
        </w:numPr>
        <w:shd w:val="clear" w:color="auto" w:fill="FFFFFF"/>
        <w:spacing w:after="0" w:line="253" w:lineRule="atLeast"/>
        <w:rPr>
          <w:rFonts w:ascii="Cambria" w:hAnsi="Cambria" w:cs="Times New Roman"/>
          <w:lang w:val="cs-CZ"/>
        </w:rPr>
      </w:pPr>
      <w:r w:rsidRPr="00D66CC8">
        <w:rPr>
          <w:rFonts w:ascii="Cambria" w:hAnsi="Cambria" w:cs="Times New Roman"/>
          <w:lang w:val="cs-CZ"/>
        </w:rPr>
        <w:t>Potrubí vodovodu bude výškově uloženo nad ukládanou kanalizací</w:t>
      </w:r>
    </w:p>
    <w:p w14:paraId="36C75384" w14:textId="77777777" w:rsidR="00105956" w:rsidRDefault="00105956" w:rsidP="00105956">
      <w:pPr>
        <w:rPr>
          <w:lang w:val="cs-CZ"/>
        </w:rPr>
      </w:pPr>
    </w:p>
    <w:p w14:paraId="17DBB35E"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627CCA67" w14:textId="77777777" w:rsidR="003714B0" w:rsidRPr="00264963" w:rsidRDefault="0002767D" w:rsidP="00C23526">
      <w:pPr>
        <w:pStyle w:val="Nadpis2"/>
        <w:spacing w:line="240" w:lineRule="auto"/>
        <w:rPr>
          <w:sz w:val="22"/>
          <w:szCs w:val="22"/>
          <w:lang w:val="cs-CZ"/>
        </w:rPr>
      </w:pPr>
      <w:r w:rsidRPr="00264963">
        <w:rPr>
          <w:sz w:val="22"/>
          <w:szCs w:val="22"/>
          <w:lang w:val="cs-CZ"/>
        </w:rPr>
        <w:t>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paré projektové dokumentace plus elektronickou verzi dokumentace se zakreslením skutečného provedení díla.</w:t>
      </w:r>
    </w:p>
    <w:p w14:paraId="686DC687" w14:textId="77777777"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této </w:t>
      </w:r>
      <w:r w:rsidR="002B6CCF" w:rsidRPr="00264963">
        <w:rPr>
          <w:sz w:val="22"/>
          <w:szCs w:val="22"/>
          <w:lang w:val="cs-CZ"/>
        </w:rPr>
        <w:t>S</w:t>
      </w:r>
      <w:r w:rsidRPr="00264963">
        <w:rPr>
          <w:sz w:val="22"/>
          <w:szCs w:val="22"/>
          <w:lang w:val="cs-CZ"/>
        </w:rPr>
        <w:t>mlouvy;</w:t>
      </w:r>
    </w:p>
    <w:p w14:paraId="56662593" w14:textId="77777777"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před </w:t>
      </w:r>
      <w:r w:rsidR="005016B0" w:rsidRPr="00264963">
        <w:rPr>
          <w:sz w:val="22"/>
          <w:szCs w:val="22"/>
          <w:lang w:val="cs-CZ"/>
        </w:rPr>
        <w:t xml:space="preserve">zakrytím </w:t>
      </w:r>
      <w:r w:rsidRPr="00264963">
        <w:rPr>
          <w:sz w:val="22"/>
          <w:szCs w:val="22"/>
          <w:lang w:val="cs-CZ"/>
        </w:rPr>
        <w:t xml:space="preserve">zakrývaných částí díla písemně a prokazatelně vyzvat objednatele k jejich převzetí před zakrytím v předstihu alespoň tří pracovních dní; a v případě, že objednatel kontrolu provedených částí díla neprovede, má se za to, že se zakrytím </w:t>
      </w:r>
      <w:r w:rsidRPr="00264963">
        <w:rPr>
          <w:sz w:val="22"/>
          <w:szCs w:val="22"/>
          <w:lang w:val="cs-CZ"/>
        </w:rPr>
        <w:lastRenderedPageBreak/>
        <w:t>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27BC4DE6" w14:textId="77777777" w:rsidR="008E6C53" w:rsidRPr="00264963" w:rsidRDefault="003714B0">
      <w:pPr>
        <w:pStyle w:val="Nadpis2"/>
        <w:spacing w:before="120" w:line="240" w:lineRule="auto"/>
        <w:rPr>
          <w:sz w:val="22"/>
          <w:szCs w:val="22"/>
          <w:lang w:val="cs-CZ"/>
        </w:rPr>
      </w:pPr>
      <w:r w:rsidRPr="00264963">
        <w:rPr>
          <w:sz w:val="22"/>
          <w:szCs w:val="22"/>
          <w:lang w:val="cs-CZ"/>
        </w:rPr>
        <w:t>Ve smlouvách uzavíraných s případnými poddodavateli zhotovitel zaváže povinnostmi vyplývajícími z tohoto článku této smlouvy i případné poddodavatele.</w:t>
      </w:r>
    </w:p>
    <w:p w14:paraId="7E052DB1"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Poddodavatelé</w:t>
      </w:r>
    </w:p>
    <w:p w14:paraId="27B6E7E6" w14:textId="77777777"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Zhotovitel bude v souladu s § 1935 občanského zákoníku odpovídat za práci provedenou poddodavateli tak, jako by ji provedl sám. </w:t>
      </w:r>
    </w:p>
    <w:p w14:paraId="2EEB1B20" w14:textId="77777777" w:rsidR="00212F85" w:rsidRPr="00264963" w:rsidRDefault="00212F85" w:rsidP="00F21743">
      <w:pPr>
        <w:numPr>
          <w:ilvl w:val="0"/>
          <w:numId w:val="22"/>
        </w:numPr>
        <w:tabs>
          <w:tab w:val="clear" w:pos="720"/>
          <w:tab w:val="num" w:pos="0"/>
        </w:tabs>
        <w:spacing w:line="240" w:lineRule="auto"/>
        <w:ind w:left="0" w:hanging="11"/>
        <w:jc w:val="both"/>
        <w:rPr>
          <w:rFonts w:asciiTheme="majorHAnsi" w:hAnsiTheme="majorHAnsi" w:cs="Cambria"/>
          <w:lang w:val="cs-CZ"/>
        </w:rPr>
      </w:pPr>
      <w:r w:rsidRPr="00264963">
        <w:rPr>
          <w:rFonts w:asciiTheme="majorHAnsi" w:hAnsiTheme="majorHAnsi" w:cs="Arial"/>
          <w:iCs/>
          <w:szCs w:val="20"/>
          <w:lang w:val="cs-CZ"/>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 nabídce, bez předchozího písemného souhlasu Objednatele. Objednatel odmítne udělit souhlas ze zákonných nebo jiných závažných důvodů.</w:t>
      </w:r>
    </w:p>
    <w:p w14:paraId="0C7C79CA" w14:textId="77777777" w:rsidR="000951AE" w:rsidRPr="00264963" w:rsidRDefault="000951AE" w:rsidP="00F21743">
      <w:pPr>
        <w:numPr>
          <w:ilvl w:val="0"/>
          <w:numId w:val="22"/>
        </w:numPr>
        <w:tabs>
          <w:tab w:val="clear" w:pos="720"/>
          <w:tab w:val="num" w:pos="0"/>
        </w:tabs>
        <w:spacing w:line="240" w:lineRule="auto"/>
        <w:ind w:left="0" w:hanging="11"/>
        <w:jc w:val="both"/>
        <w:rPr>
          <w:rFonts w:ascii="Cambria" w:hAnsi="Cambria" w:cs="Cambria"/>
          <w:lang w:val="cs-CZ"/>
        </w:rPr>
      </w:pPr>
      <w:r w:rsidRPr="00264963">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1E58E1B9" w14:textId="1619B02F"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Ve lhůtě 3 </w:t>
      </w:r>
      <w:r w:rsidR="0098012C">
        <w:rPr>
          <w:rFonts w:ascii="Cambria" w:hAnsi="Cambria" w:cs="Cambria"/>
          <w:lang w:val="cs-CZ"/>
        </w:rPr>
        <w:t xml:space="preserve">pracovních </w:t>
      </w:r>
      <w:r w:rsidRPr="00264963">
        <w:rPr>
          <w:rFonts w:ascii="Cambria" w:hAnsi="Cambria" w:cs="Cambria"/>
          <w:lang w:val="cs-CZ"/>
        </w:rPr>
        <w:t>dnů od doručení oznámení Objednatel schválí navrhovaného poddodavatele nebo nařídí Zhotoviteli vybrat jiného. Objednatel svůj příkaz vždy řádně odůvodní. Objednatel neodmítne určitého poddodavatele bez důvodu.</w:t>
      </w:r>
    </w:p>
    <w:p w14:paraId="52D8378B" w14:textId="77777777"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Pokud Objednatel nařídí Zhotoviteli vybrat jiného poddodavatele, Zhotovitel v takovém případě předloží Objednateli nový návrh s tím, že se bude postupovat analogicky podle </w:t>
      </w:r>
      <w:r w:rsidR="003714B0" w:rsidRPr="00264963">
        <w:rPr>
          <w:rFonts w:ascii="Cambria" w:hAnsi="Cambria" w:cs="Cambria"/>
          <w:lang w:val="cs-CZ"/>
        </w:rPr>
        <w:t>čtvrtého</w:t>
      </w:r>
      <w:r w:rsidRPr="00264963">
        <w:rPr>
          <w:rFonts w:ascii="Cambria" w:hAnsi="Cambria" w:cs="Cambria"/>
          <w:lang w:val="cs-CZ"/>
        </w:rPr>
        <w:t xml:space="preserve"> bodu tohoto článku Smlouvy.</w:t>
      </w:r>
    </w:p>
    <w:p w14:paraId="4BD7B852" w14:textId="77777777"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Schválení změn poddodavatele nebude mít vliv na kvalitu provedených prací a cenu dle této Smlouvy.</w:t>
      </w:r>
    </w:p>
    <w:p w14:paraId="2DC7000D" w14:textId="77777777"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4659B988" w14:textId="77777777" w:rsidR="008F3258" w:rsidRDefault="008F3258"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Zhotovitel je povinen zajistit, aby smluvní vztah s poddodavatelem byl v souladu s touto smlouvou</w:t>
      </w:r>
      <w:r w:rsidR="00CF2875" w:rsidRPr="00264963">
        <w:rPr>
          <w:rFonts w:ascii="Cambria" w:hAnsi="Cambria" w:cs="Cambria"/>
          <w:lang w:val="cs-CZ"/>
        </w:rPr>
        <w:t xml:space="preserve"> (např. přechod vlastnictví)</w:t>
      </w:r>
      <w:r w:rsidRPr="00264963">
        <w:rPr>
          <w:rFonts w:ascii="Cambria" w:hAnsi="Cambria" w:cs="Cambria"/>
          <w:lang w:val="cs-CZ"/>
        </w:rPr>
        <w:t xml:space="preserve">, jinak podstatným způsobem poruší tuto </w:t>
      </w:r>
      <w:r w:rsidR="002B6CCF" w:rsidRPr="00264963">
        <w:rPr>
          <w:rFonts w:ascii="Cambria" w:hAnsi="Cambria" w:cs="Cambria"/>
          <w:lang w:val="cs-CZ"/>
        </w:rPr>
        <w:t>S</w:t>
      </w:r>
      <w:r w:rsidRPr="00264963">
        <w:rPr>
          <w:rFonts w:ascii="Cambria" w:hAnsi="Cambria" w:cs="Cambria"/>
          <w:lang w:val="cs-CZ"/>
        </w:rPr>
        <w:t xml:space="preserve">mlouvu. </w:t>
      </w:r>
    </w:p>
    <w:p w14:paraId="76AB7BB3" w14:textId="77777777" w:rsidR="00AD15CB" w:rsidRDefault="00AD15CB" w:rsidP="00AD15CB">
      <w:pPr>
        <w:spacing w:line="240" w:lineRule="auto"/>
        <w:jc w:val="both"/>
        <w:rPr>
          <w:rFonts w:ascii="Cambria" w:hAnsi="Cambria" w:cs="Cambria"/>
          <w:lang w:val="cs-CZ"/>
        </w:rPr>
      </w:pPr>
    </w:p>
    <w:p w14:paraId="2BB5800F" w14:textId="77777777" w:rsidR="00AD15CB" w:rsidRPr="00264963" w:rsidRDefault="00AD15CB" w:rsidP="00AD15CB">
      <w:pPr>
        <w:spacing w:line="240" w:lineRule="auto"/>
        <w:jc w:val="both"/>
        <w:rPr>
          <w:rFonts w:ascii="Cambria" w:hAnsi="Cambria" w:cs="Cambria"/>
          <w:lang w:val="cs-CZ"/>
        </w:rPr>
      </w:pPr>
    </w:p>
    <w:p w14:paraId="7B2F62D4"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Záruka za jakost</w:t>
      </w:r>
    </w:p>
    <w:p w14:paraId="63EF69B5" w14:textId="77777777" w:rsidR="00F25B70" w:rsidRPr="00264963" w:rsidRDefault="0002767D" w:rsidP="00FD4C77">
      <w:pPr>
        <w:pStyle w:val="Nadpis2"/>
        <w:numPr>
          <w:ilvl w:val="1"/>
          <w:numId w:val="14"/>
        </w:numPr>
        <w:spacing w:line="240" w:lineRule="auto"/>
        <w:rPr>
          <w:sz w:val="22"/>
          <w:szCs w:val="22"/>
          <w:lang w:val="cs-CZ"/>
        </w:rPr>
      </w:pPr>
      <w:r w:rsidRPr="00264963">
        <w:rPr>
          <w:sz w:val="22"/>
          <w:szCs w:val="22"/>
          <w:lang w:val="cs-CZ"/>
        </w:rPr>
        <w:t>Zhotovitel se zavazuje, že předané dílo bude prosté vad a bude mít vlastnosti dle projektové dokumentace, obecně závazných právních předpisů, ČSN a Smlouvy, dále vlastnosti v</w:t>
      </w:r>
      <w:r w:rsidR="00756EFE" w:rsidRPr="00264963">
        <w:rPr>
          <w:sz w:val="22"/>
          <w:szCs w:val="22"/>
          <w:lang w:val="cs-CZ"/>
        </w:rPr>
        <w:t> </w:t>
      </w:r>
      <w:r w:rsidRPr="00264963">
        <w:rPr>
          <w:sz w:val="22"/>
          <w:szCs w:val="22"/>
          <w:lang w:val="cs-CZ"/>
        </w:rPr>
        <w:t xml:space="preserve">první jakosti kvality provedení a bude provedeno v souladu s ověřenou technickou praxí. Zhotovitel poskytuje Objednateli záruku za jakost v délce </w:t>
      </w:r>
    </w:p>
    <w:p w14:paraId="72B726FB" w14:textId="77777777" w:rsidR="00F74E97" w:rsidRPr="00264963" w:rsidRDefault="0002767D" w:rsidP="00F74E97">
      <w:pPr>
        <w:pStyle w:val="Nadpis2"/>
        <w:numPr>
          <w:ilvl w:val="0"/>
          <w:numId w:val="0"/>
        </w:numPr>
        <w:spacing w:line="240" w:lineRule="auto"/>
        <w:rPr>
          <w:sz w:val="22"/>
          <w:szCs w:val="22"/>
          <w:lang w:val="cs-CZ"/>
        </w:rPr>
      </w:pPr>
      <w:r w:rsidRPr="00264963">
        <w:rPr>
          <w:b/>
          <w:bCs/>
          <w:sz w:val="22"/>
          <w:szCs w:val="22"/>
          <w:lang w:val="cs-CZ"/>
        </w:rPr>
        <w:t>60</w:t>
      </w:r>
      <w:r w:rsidRPr="00264963">
        <w:rPr>
          <w:sz w:val="22"/>
          <w:szCs w:val="22"/>
          <w:lang w:val="cs-CZ"/>
        </w:rPr>
        <w:t xml:space="preserve"> (slovy: </w:t>
      </w:r>
      <w:r w:rsidRPr="00264963">
        <w:rPr>
          <w:b/>
          <w:bCs/>
          <w:sz w:val="22"/>
          <w:szCs w:val="22"/>
          <w:lang w:val="cs-CZ"/>
        </w:rPr>
        <w:t>šedesát</w:t>
      </w:r>
      <w:r w:rsidRPr="00264963">
        <w:rPr>
          <w:sz w:val="22"/>
          <w:szCs w:val="22"/>
          <w:lang w:val="cs-CZ"/>
        </w:rPr>
        <w:t xml:space="preserve">) měsíců </w:t>
      </w:r>
      <w:r w:rsidRPr="00264963">
        <w:rPr>
          <w:b/>
          <w:sz w:val="22"/>
          <w:szCs w:val="22"/>
          <w:lang w:val="cs-CZ"/>
        </w:rPr>
        <w:t>na stavební část díla</w:t>
      </w:r>
    </w:p>
    <w:p w14:paraId="775F7067" w14:textId="77777777" w:rsidR="00F74E97" w:rsidRPr="00264963" w:rsidRDefault="008B3FED" w:rsidP="00F74E97">
      <w:pPr>
        <w:spacing w:line="240" w:lineRule="auto"/>
        <w:jc w:val="both"/>
        <w:outlineLvl w:val="1"/>
        <w:rPr>
          <w:rFonts w:ascii="Cambria" w:hAnsi="Cambria" w:cs="Cambria"/>
          <w:b/>
          <w:bCs/>
          <w:lang w:val="cs-CZ"/>
        </w:rPr>
      </w:pPr>
      <w:r w:rsidRPr="00264963">
        <w:rPr>
          <w:rFonts w:ascii="Cambria" w:hAnsi="Cambria" w:cs="Cambria"/>
          <w:b/>
          <w:bCs/>
          <w:lang w:val="cs-CZ"/>
        </w:rPr>
        <w:t>24</w:t>
      </w:r>
      <w:r w:rsidR="00F74E97" w:rsidRPr="00264963">
        <w:rPr>
          <w:rFonts w:ascii="Cambria" w:hAnsi="Cambria" w:cs="Cambria"/>
          <w:lang w:val="cs-CZ"/>
        </w:rPr>
        <w:t xml:space="preserve"> (slovy: </w:t>
      </w:r>
      <w:r w:rsidRPr="00264963">
        <w:rPr>
          <w:rFonts w:ascii="Cambria" w:hAnsi="Cambria" w:cs="Cambria"/>
          <w:b/>
          <w:bCs/>
          <w:lang w:val="cs-CZ"/>
        </w:rPr>
        <w:t>dvacetčtyři</w:t>
      </w:r>
      <w:r w:rsidR="00F74E97" w:rsidRPr="00264963">
        <w:rPr>
          <w:rFonts w:ascii="Cambria" w:hAnsi="Cambria" w:cs="Cambria"/>
          <w:lang w:val="cs-CZ"/>
        </w:rPr>
        <w:t xml:space="preserve">) měsíců </w:t>
      </w:r>
      <w:r w:rsidR="00F74E97" w:rsidRPr="00264963">
        <w:rPr>
          <w:rFonts w:ascii="Cambria" w:hAnsi="Cambria" w:cs="Cambria"/>
          <w:b/>
          <w:lang w:val="cs-CZ"/>
        </w:rPr>
        <w:t>na dodávky a služby</w:t>
      </w:r>
    </w:p>
    <w:p w14:paraId="23681E20" w14:textId="77777777" w:rsidR="00F25B70" w:rsidRPr="00264963" w:rsidRDefault="0002767D" w:rsidP="004C33C5">
      <w:pPr>
        <w:pStyle w:val="Nadpis2"/>
        <w:numPr>
          <w:ilvl w:val="0"/>
          <w:numId w:val="0"/>
        </w:numPr>
        <w:spacing w:line="240" w:lineRule="auto"/>
        <w:rPr>
          <w:sz w:val="22"/>
          <w:szCs w:val="22"/>
          <w:lang w:val="cs-CZ"/>
        </w:rPr>
      </w:pPr>
      <w:r w:rsidRPr="00264963">
        <w:rPr>
          <w:b/>
          <w:sz w:val="22"/>
          <w:szCs w:val="22"/>
          <w:lang w:val="cs-CZ"/>
        </w:rPr>
        <w:t>ode dne řádného provedení díla Zhotovitelem</w:t>
      </w:r>
      <w:r w:rsidRPr="00264963">
        <w:rPr>
          <w:sz w:val="22"/>
          <w:szCs w:val="22"/>
          <w:lang w:val="cs-CZ"/>
        </w:rPr>
        <w:t>.</w:t>
      </w:r>
      <w:r w:rsidR="00C80A57">
        <w:rPr>
          <w:sz w:val="22"/>
          <w:szCs w:val="22"/>
          <w:lang w:val="cs-CZ"/>
        </w:rPr>
        <w:t xml:space="preserve"> </w:t>
      </w:r>
      <w:r w:rsidRPr="00264963">
        <w:rPr>
          <w:b/>
          <w:sz w:val="22"/>
          <w:szCs w:val="22"/>
          <w:lang w:val="cs-CZ"/>
        </w:rPr>
        <w:t xml:space="preserve">Záruční doba tedy počíná běžet dnem následujícím po dni </w:t>
      </w:r>
      <w:r w:rsidR="00597828" w:rsidRPr="00264963">
        <w:rPr>
          <w:b/>
          <w:sz w:val="22"/>
          <w:szCs w:val="22"/>
          <w:lang w:val="cs-CZ"/>
        </w:rPr>
        <w:t>protokolárního převzetí</w:t>
      </w:r>
      <w:r w:rsidRPr="00264963">
        <w:rPr>
          <w:b/>
          <w:sz w:val="22"/>
          <w:szCs w:val="22"/>
          <w:lang w:val="cs-CZ"/>
        </w:rPr>
        <w:t xml:space="preserve"> díla Objednatelem.</w:t>
      </w:r>
    </w:p>
    <w:p w14:paraId="6C586B18"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Objednatel je oprávněn reklamovat v záruční době dle článku XIV. odst. 1 Smlouvy vady díla u </w:t>
      </w:r>
      <w:r w:rsidR="00597828" w:rsidRPr="00264963">
        <w:rPr>
          <w:sz w:val="22"/>
          <w:szCs w:val="22"/>
          <w:lang w:val="cs-CZ"/>
        </w:rPr>
        <w:t>Zhotovitele na</w:t>
      </w:r>
      <w:r w:rsidRPr="00264963">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14:paraId="17115DC6" w14:textId="77777777" w:rsidR="00F25B70" w:rsidRPr="00264963" w:rsidRDefault="0002767D" w:rsidP="00C23526">
      <w:pPr>
        <w:pStyle w:val="Nadpis2"/>
        <w:spacing w:line="240" w:lineRule="auto"/>
        <w:rPr>
          <w:snapToGrid w:val="0"/>
          <w:sz w:val="22"/>
          <w:szCs w:val="22"/>
          <w:lang w:val="cs-CZ"/>
        </w:rPr>
      </w:pPr>
      <w:r w:rsidRPr="00264963">
        <w:rPr>
          <w:sz w:val="22"/>
          <w:szCs w:val="22"/>
          <w:lang w:val="cs-CZ"/>
        </w:rPr>
        <w:t xml:space="preserve">Zhotovitel se zavazuje bez zbytečného odkladu, nejpozději však </w:t>
      </w:r>
      <w:r w:rsidRPr="00264963">
        <w:rPr>
          <w:b/>
          <w:sz w:val="22"/>
          <w:szCs w:val="22"/>
          <w:lang w:val="cs-CZ"/>
        </w:rPr>
        <w:t>do 48 hodin</w:t>
      </w:r>
      <w:r w:rsidRPr="00264963">
        <w:rPr>
          <w:sz w:val="22"/>
          <w:szCs w:val="22"/>
          <w:lang w:val="cs-CZ"/>
        </w:rPr>
        <w:t xml:space="preserve"> od okamžiku písemného oznámení vady díla či jeho části, </w:t>
      </w:r>
      <w:r w:rsidRPr="00264963">
        <w:rPr>
          <w:b/>
          <w:sz w:val="22"/>
          <w:szCs w:val="22"/>
          <w:lang w:val="cs-CZ"/>
        </w:rPr>
        <w:t xml:space="preserve">zahájit odstraňování vady </w:t>
      </w:r>
      <w:r w:rsidRPr="00264963">
        <w:rPr>
          <w:sz w:val="22"/>
          <w:szCs w:val="22"/>
          <w:lang w:val="cs-CZ"/>
        </w:rPr>
        <w:t>díla či jeho části, a to i tehdy, neuznává-li Zhotovitel odpovědnost za vady či příčiny, které ji vyvolaly, a vady odstranit v technicky co nejkratší lhůtě</w:t>
      </w:r>
      <w:r w:rsidRPr="00264963">
        <w:rPr>
          <w:b/>
          <w:bCs/>
          <w:i/>
          <w:iCs/>
          <w:sz w:val="22"/>
          <w:szCs w:val="22"/>
          <w:lang w:val="cs-CZ"/>
        </w:rPr>
        <w:t xml:space="preserve">, </w:t>
      </w:r>
      <w:r w:rsidRPr="00264963">
        <w:rPr>
          <w:sz w:val="22"/>
          <w:szCs w:val="22"/>
          <w:lang w:val="cs-CZ"/>
        </w:rPr>
        <w:t>tj</w:t>
      </w:r>
      <w:r w:rsidRPr="00264963">
        <w:rPr>
          <w:b/>
          <w:bCs/>
          <w:i/>
          <w:iCs/>
          <w:sz w:val="22"/>
          <w:szCs w:val="22"/>
          <w:lang w:val="cs-CZ"/>
        </w:rPr>
        <w:t xml:space="preserve">. </w:t>
      </w:r>
      <w:r w:rsidR="00597828" w:rsidRPr="00264963">
        <w:rPr>
          <w:bCs/>
          <w:iCs/>
          <w:sz w:val="22"/>
          <w:szCs w:val="22"/>
          <w:lang w:val="cs-CZ"/>
        </w:rPr>
        <w:t>v</w:t>
      </w:r>
      <w:r w:rsidR="00597828" w:rsidRPr="00264963">
        <w:rPr>
          <w:snapToGrid w:val="0"/>
          <w:sz w:val="22"/>
          <w:szCs w:val="22"/>
          <w:lang w:val="cs-CZ"/>
        </w:rPr>
        <w:t xml:space="preserve"> přiměřené</w:t>
      </w:r>
      <w:r w:rsidRPr="00264963">
        <w:rPr>
          <w:snapToGrid w:val="0"/>
          <w:sz w:val="22"/>
          <w:szCs w:val="22"/>
          <w:lang w:val="cs-CZ"/>
        </w:rPr>
        <w:t xml:space="preserve"> lhůtě (vzhledem k okolnostem).</w:t>
      </w:r>
    </w:p>
    <w:p w14:paraId="104737B2" w14:textId="7288A5B5" w:rsidR="00F25B70" w:rsidRPr="00264963" w:rsidRDefault="0002767D" w:rsidP="00C23526">
      <w:pPr>
        <w:pStyle w:val="Nadpis2"/>
        <w:spacing w:line="240" w:lineRule="auto"/>
        <w:rPr>
          <w:b/>
          <w:i/>
          <w:sz w:val="22"/>
          <w:szCs w:val="22"/>
          <w:u w:val="single"/>
          <w:lang w:val="cs-CZ"/>
        </w:rPr>
      </w:pPr>
      <w:r w:rsidRPr="00264963">
        <w:rPr>
          <w:snapToGrid w:val="0"/>
          <w:sz w:val="22"/>
          <w:szCs w:val="22"/>
          <w:lang w:val="cs-CZ"/>
        </w:rPr>
        <w:t xml:space="preserve">Pokud se smluvní strany v konkrétním případě výslovně písemně nedohodnou jinak, platí, že zhotovitel je povinen </w:t>
      </w:r>
      <w:r w:rsidRPr="00264963">
        <w:rPr>
          <w:b/>
          <w:bCs/>
          <w:snapToGrid w:val="0"/>
          <w:sz w:val="22"/>
          <w:szCs w:val="22"/>
          <w:lang w:val="cs-CZ"/>
        </w:rPr>
        <w:t xml:space="preserve">vadu odstranit do 10 </w:t>
      </w:r>
      <w:r w:rsidR="0098012C">
        <w:rPr>
          <w:b/>
          <w:bCs/>
          <w:snapToGrid w:val="0"/>
          <w:sz w:val="22"/>
          <w:szCs w:val="22"/>
          <w:lang w:val="cs-CZ"/>
        </w:rPr>
        <w:t xml:space="preserve">kalendářních </w:t>
      </w:r>
      <w:r w:rsidRPr="00264963">
        <w:rPr>
          <w:b/>
          <w:bCs/>
          <w:snapToGrid w:val="0"/>
          <w:sz w:val="22"/>
          <w:szCs w:val="22"/>
          <w:lang w:val="cs-CZ"/>
        </w:rPr>
        <w:t>dnů po započetí jejího odstraňování</w:t>
      </w:r>
      <w:r w:rsidRPr="00264963">
        <w:rPr>
          <w:snapToGrid w:val="0"/>
          <w:sz w:val="22"/>
          <w:szCs w:val="22"/>
          <w:lang w:val="cs-CZ"/>
        </w:rPr>
        <w:t>.</w:t>
      </w:r>
    </w:p>
    <w:p w14:paraId="17305513" w14:textId="77777777"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Reklamaci lze uplatnit nejpozději do posledního dne záruční </w:t>
      </w:r>
      <w:r w:rsidR="001D5322" w:rsidRPr="00264963">
        <w:rPr>
          <w:snapToGrid w:val="0"/>
          <w:sz w:val="22"/>
          <w:szCs w:val="22"/>
          <w:lang w:val="cs-CZ"/>
        </w:rPr>
        <w:t>doby</w:t>
      </w:r>
      <w:r w:rsidRPr="00264963">
        <w:rPr>
          <w:snapToGrid w:val="0"/>
          <w:sz w:val="22"/>
          <w:szCs w:val="22"/>
          <w:lang w:val="cs-CZ"/>
        </w:rPr>
        <w:t xml:space="preserve">, přičemž reklamace se považuje za včas uplatněnou, pokud bude doručena Zhotoviteli poslední den záruční </w:t>
      </w:r>
      <w:r w:rsidR="001D5322" w:rsidRPr="00264963">
        <w:rPr>
          <w:snapToGrid w:val="0"/>
          <w:sz w:val="22"/>
          <w:szCs w:val="22"/>
          <w:lang w:val="cs-CZ"/>
        </w:rPr>
        <w:t>doby</w:t>
      </w:r>
      <w:r w:rsidRPr="00264963">
        <w:rPr>
          <w:snapToGrid w:val="0"/>
          <w:sz w:val="22"/>
          <w:szCs w:val="22"/>
          <w:lang w:val="cs-CZ"/>
        </w:rPr>
        <w:t>.</w:t>
      </w:r>
    </w:p>
    <w:p w14:paraId="343C703A" w14:textId="77777777" w:rsidR="00F25B70" w:rsidRPr="00264963" w:rsidRDefault="0002767D" w:rsidP="00C23526">
      <w:pPr>
        <w:pStyle w:val="Nadpis2"/>
        <w:spacing w:line="240" w:lineRule="auto"/>
        <w:rPr>
          <w:sz w:val="22"/>
          <w:szCs w:val="22"/>
          <w:lang w:val="cs-CZ"/>
        </w:rPr>
      </w:pPr>
      <w:r w:rsidRPr="00264963">
        <w:rPr>
          <w:sz w:val="22"/>
          <w:szCs w:val="22"/>
          <w:lang w:val="cs-CZ"/>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0DAA2F00" w14:textId="77777777" w:rsidR="00F25B70" w:rsidRPr="00264963" w:rsidRDefault="0002767D" w:rsidP="00C23526">
      <w:pPr>
        <w:pStyle w:val="Nadpis2"/>
        <w:spacing w:line="240" w:lineRule="auto"/>
        <w:rPr>
          <w:sz w:val="22"/>
          <w:szCs w:val="22"/>
          <w:lang w:val="cs-CZ"/>
        </w:rPr>
      </w:pPr>
      <w:r w:rsidRPr="00264963">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54D9C2E1" w14:textId="77777777" w:rsidR="00F25B70" w:rsidRPr="00264963" w:rsidRDefault="0002767D" w:rsidP="00C23526">
      <w:pPr>
        <w:pStyle w:val="Nadpis2"/>
        <w:spacing w:line="240" w:lineRule="auto"/>
        <w:rPr>
          <w:i/>
          <w:iCs/>
          <w:sz w:val="22"/>
          <w:szCs w:val="22"/>
          <w:lang w:val="cs-CZ"/>
        </w:rPr>
      </w:pPr>
      <w:r w:rsidRPr="00264963">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264963">
        <w:rPr>
          <w:sz w:val="22"/>
          <w:szCs w:val="22"/>
          <w:lang w:val="cs-CZ"/>
        </w:rPr>
        <w:t>doba</w:t>
      </w:r>
      <w:r w:rsidRPr="00264963">
        <w:rPr>
          <w:sz w:val="22"/>
          <w:szCs w:val="22"/>
          <w:lang w:val="cs-CZ"/>
        </w:rPr>
        <w:t xml:space="preserve">, a to ode dne řádného protokolárního dodání a převzetí nového plnění (věci) Objednatelem. Záruční </w:t>
      </w:r>
      <w:r w:rsidR="001D5322" w:rsidRPr="00264963">
        <w:rPr>
          <w:sz w:val="22"/>
          <w:szCs w:val="22"/>
          <w:lang w:val="cs-CZ"/>
        </w:rPr>
        <w:t>doba</w:t>
      </w:r>
      <w:r w:rsidRPr="00264963">
        <w:rPr>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264963">
        <w:rPr>
          <w:sz w:val="22"/>
          <w:szCs w:val="22"/>
          <w:lang w:val="cs-CZ"/>
        </w:rPr>
        <w:t>doby</w:t>
      </w:r>
      <w:r w:rsidRPr="00264963">
        <w:rPr>
          <w:sz w:val="22"/>
          <w:szCs w:val="22"/>
          <w:lang w:val="cs-CZ"/>
        </w:rPr>
        <w:t xml:space="preserve"> bude počítána na celé dny a bude brán v úvahu každý započatý kalendářní den</w:t>
      </w:r>
      <w:r w:rsidRPr="00264963">
        <w:rPr>
          <w:i/>
          <w:iCs/>
          <w:sz w:val="22"/>
          <w:szCs w:val="22"/>
          <w:lang w:val="cs-CZ"/>
        </w:rPr>
        <w:t>.</w:t>
      </w:r>
    </w:p>
    <w:p w14:paraId="41160E33" w14:textId="77777777" w:rsidR="00F25B70" w:rsidRPr="00264963" w:rsidRDefault="0002767D" w:rsidP="00C23526">
      <w:pPr>
        <w:pStyle w:val="Nadpis2"/>
        <w:spacing w:line="240" w:lineRule="auto"/>
        <w:rPr>
          <w:sz w:val="22"/>
          <w:szCs w:val="22"/>
          <w:lang w:val="cs-CZ"/>
        </w:rPr>
      </w:pPr>
      <w:r w:rsidRPr="00264963">
        <w:rPr>
          <w:sz w:val="22"/>
          <w:szCs w:val="22"/>
          <w:lang w:val="cs-CZ"/>
        </w:rPr>
        <w:t>Smluvní strany se dohodly, že:</w:t>
      </w:r>
    </w:p>
    <w:p w14:paraId="062B99EA"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neodstraní-li Zhotovitel reklamované vady díla či jeho části ve lhůtě dle článku XIV.odst. 4 Smlouvy; nebo </w:t>
      </w:r>
    </w:p>
    <w:p w14:paraId="51BC6240"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nezahájí-li Zhotovitel odstraňování vad díla v termínech dle článku XIV. odst. 3 Smlouvy; nebo </w:t>
      </w:r>
    </w:p>
    <w:p w14:paraId="43120C96"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lastRenderedPageBreak/>
        <w:t xml:space="preserve">oznámí-li Zhotovitel Objednateli před uplynutím doby k odstranění vad díla, že vadu neodstraní; nebo </w:t>
      </w:r>
    </w:p>
    <w:p w14:paraId="2679C071" w14:textId="77777777" w:rsidR="00B8736C" w:rsidRPr="00264963" w:rsidRDefault="0002767D" w:rsidP="000522F8">
      <w:pPr>
        <w:pStyle w:val="Nadpis3"/>
        <w:spacing w:line="240" w:lineRule="auto"/>
        <w:ind w:left="1418" w:hanging="851"/>
        <w:rPr>
          <w:sz w:val="22"/>
          <w:szCs w:val="22"/>
          <w:lang w:val="cs-CZ"/>
        </w:rPr>
      </w:pPr>
      <w:r w:rsidRPr="00264963">
        <w:rPr>
          <w:sz w:val="22"/>
          <w:szCs w:val="22"/>
          <w:lang w:val="cs-CZ"/>
        </w:rPr>
        <w:t xml:space="preserve">je-li zřejmé, že Zhotovitel reklamované vady nebo nedodělky díla či jeho části ve lhůtě stanovené Objednatelem přiměřeně dle charakteru vad a nedodělků díla neodstraní, </w:t>
      </w:r>
    </w:p>
    <w:p w14:paraId="27D882BF" w14:textId="77777777" w:rsidR="00F25B70" w:rsidRPr="00264963" w:rsidRDefault="0002767D" w:rsidP="00B8736C">
      <w:pPr>
        <w:pStyle w:val="Nadpis3"/>
        <w:numPr>
          <w:ilvl w:val="0"/>
          <w:numId w:val="0"/>
        </w:numPr>
        <w:spacing w:line="240" w:lineRule="auto"/>
        <w:rPr>
          <w:sz w:val="22"/>
          <w:szCs w:val="22"/>
          <w:lang w:val="cs-CZ"/>
        </w:rPr>
      </w:pPr>
      <w:r w:rsidRPr="00264963">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381CAF1B" w14:textId="77777777" w:rsidR="00F25B70" w:rsidRPr="00264963" w:rsidRDefault="00827A81" w:rsidP="00C23526">
      <w:pPr>
        <w:pStyle w:val="Nadpis2"/>
        <w:spacing w:line="240" w:lineRule="auto"/>
        <w:rPr>
          <w:sz w:val="22"/>
          <w:szCs w:val="22"/>
          <w:lang w:val="cs-CZ"/>
        </w:rPr>
      </w:pPr>
      <w:r w:rsidRPr="00264963">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14:paraId="3F7670DB" w14:textId="77777777" w:rsidR="00F25B70" w:rsidRPr="00264963" w:rsidRDefault="0002767D" w:rsidP="00C23526">
      <w:pPr>
        <w:pStyle w:val="Nadpis2"/>
        <w:spacing w:line="240" w:lineRule="auto"/>
        <w:rPr>
          <w:sz w:val="22"/>
          <w:szCs w:val="22"/>
          <w:lang w:val="cs-CZ"/>
        </w:rPr>
      </w:pPr>
      <w:r w:rsidRPr="00264963">
        <w:rPr>
          <w:sz w:val="22"/>
          <w:szCs w:val="22"/>
          <w:lang w:val="cs-CZ"/>
        </w:rPr>
        <w:t>O reklamačním řízení budou Objednatelem pořizovány písemné zápisy ve dvojím vyhotovení, z nichž jeden stejnopis obdrží každá ze smluvních stran.</w:t>
      </w:r>
    </w:p>
    <w:p w14:paraId="3DD4576D"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Předání a převzetí díla (stavby)</w:t>
      </w:r>
    </w:p>
    <w:p w14:paraId="162AD095" w14:textId="52E68E83" w:rsidR="0014162E" w:rsidRPr="00627C0D" w:rsidRDefault="0002767D" w:rsidP="004142BC">
      <w:pPr>
        <w:pStyle w:val="Nadpis2"/>
        <w:spacing w:line="240" w:lineRule="auto"/>
        <w:rPr>
          <w:b/>
          <w:i/>
          <w:strike/>
          <w:sz w:val="22"/>
          <w:szCs w:val="22"/>
          <w:u w:val="single"/>
          <w:lang w:val="cs-CZ"/>
        </w:rPr>
      </w:pPr>
      <w:r w:rsidRPr="00264963">
        <w:rPr>
          <w:sz w:val="22"/>
          <w:szCs w:val="22"/>
          <w:lang w:val="cs-CZ"/>
        </w:rPr>
        <w:t xml:space="preserve">Předáním a převzetím díla (stavby) se rozumí </w:t>
      </w:r>
      <w:r w:rsidRPr="00264963">
        <w:rPr>
          <w:b/>
          <w:sz w:val="22"/>
          <w:szCs w:val="22"/>
          <w:lang w:val="cs-CZ"/>
        </w:rPr>
        <w:t>přejímací řízení</w:t>
      </w:r>
      <w:r w:rsidRPr="00264963">
        <w:rPr>
          <w:sz w:val="22"/>
          <w:szCs w:val="22"/>
          <w:lang w:val="cs-CZ"/>
        </w:rPr>
        <w:t xml:space="preserve">, které svolá Zhotovitel nejpozději na den, kdy má Zhotovitel dle Smlouvy dílo ukončit a předat (odevzdat) Objednateli. Dílo (stavba) bude předáno v přejímacím řízení. </w:t>
      </w:r>
      <w:r w:rsidR="00597828" w:rsidRPr="00264963">
        <w:rPr>
          <w:sz w:val="22"/>
          <w:szCs w:val="22"/>
          <w:lang w:val="cs-CZ"/>
        </w:rPr>
        <w:t>Na přejímací</w:t>
      </w:r>
      <w:r w:rsidRPr="00264963">
        <w:rPr>
          <w:sz w:val="22"/>
          <w:szCs w:val="22"/>
          <w:lang w:val="cs-CZ"/>
        </w:rPr>
        <w:t xml:space="preserve"> řízení přizve Zhotovitel Objednatele písemným oznámením, které musí být Objednateli zasláno alespoň 10 pracovních dnů předem. Objednatel má povinnost k přejímacímu řízení přizvat osoby vykonávající funkci technického dozoru </w:t>
      </w:r>
      <w:r w:rsidR="001440F3" w:rsidRPr="00264963">
        <w:rPr>
          <w:sz w:val="22"/>
          <w:szCs w:val="22"/>
          <w:lang w:val="cs-CZ"/>
        </w:rPr>
        <w:t>stavebníka</w:t>
      </w:r>
      <w:r w:rsidRPr="00264963">
        <w:rPr>
          <w:sz w:val="22"/>
          <w:szCs w:val="22"/>
          <w:lang w:val="cs-CZ"/>
        </w:rPr>
        <w:t xml:space="preserve">, případně také autorského dozoru projektanta. S předáním </w:t>
      </w:r>
      <w:r w:rsidR="00597828" w:rsidRPr="00264963">
        <w:rPr>
          <w:sz w:val="22"/>
          <w:szCs w:val="22"/>
          <w:lang w:val="cs-CZ"/>
        </w:rPr>
        <w:t>díla Zhotovitel</w:t>
      </w:r>
      <w:r w:rsidRPr="00264963">
        <w:rPr>
          <w:sz w:val="22"/>
          <w:szCs w:val="22"/>
          <w:lang w:val="cs-CZ"/>
        </w:rPr>
        <w:t xml:space="preserve"> předá Objednateli taktéž </w:t>
      </w:r>
      <w:r w:rsidRPr="00264963">
        <w:rPr>
          <w:b/>
          <w:sz w:val="22"/>
          <w:szCs w:val="22"/>
          <w:lang w:val="cs-CZ"/>
        </w:rPr>
        <w:t>všechny doklady</w:t>
      </w:r>
      <w:r w:rsidRPr="00264963">
        <w:rPr>
          <w:sz w:val="22"/>
          <w:szCs w:val="22"/>
          <w:lang w:val="cs-CZ"/>
        </w:rPr>
        <w:t>, k jejichž předání se zavázal</w:t>
      </w:r>
      <w:r w:rsidR="00274B7C">
        <w:rPr>
          <w:sz w:val="22"/>
          <w:szCs w:val="22"/>
          <w:lang w:val="cs-CZ"/>
        </w:rPr>
        <w:t xml:space="preserve"> </w:t>
      </w:r>
      <w:r w:rsidRPr="00264963">
        <w:rPr>
          <w:sz w:val="22"/>
          <w:szCs w:val="22"/>
          <w:lang w:val="cs-CZ"/>
        </w:rPr>
        <w:t xml:space="preserve">Smlouvou (viz </w:t>
      </w:r>
      <w:r w:rsidR="00B6124B" w:rsidRPr="00264963">
        <w:rPr>
          <w:sz w:val="22"/>
          <w:szCs w:val="22"/>
          <w:lang w:val="cs-CZ"/>
        </w:rPr>
        <w:t>zejména</w:t>
      </w:r>
      <w:r w:rsidRPr="00264963">
        <w:rPr>
          <w:sz w:val="22"/>
          <w:szCs w:val="22"/>
          <w:lang w:val="cs-CZ"/>
        </w:rPr>
        <w:t xml:space="preserve"> odst.</w:t>
      </w:r>
      <w:r w:rsidR="007E23A3">
        <w:rPr>
          <w:sz w:val="22"/>
          <w:szCs w:val="22"/>
          <w:lang w:val="cs-CZ"/>
        </w:rPr>
        <w:t xml:space="preserve"> 4. tohoto článku)</w:t>
      </w:r>
      <w:r w:rsidR="00D66CC8">
        <w:rPr>
          <w:sz w:val="22"/>
          <w:szCs w:val="22"/>
          <w:lang w:val="cs-CZ"/>
        </w:rPr>
        <w:t xml:space="preserve"> </w:t>
      </w:r>
      <w:r w:rsidR="00274B7C">
        <w:rPr>
          <w:sz w:val="22"/>
          <w:szCs w:val="22"/>
          <w:lang w:val="cs-CZ"/>
        </w:rPr>
        <w:t>tak, aby bylo vydáno kolaudační rozhodnutí.</w:t>
      </w:r>
    </w:p>
    <w:p w14:paraId="0390B1C2" w14:textId="77777777" w:rsidR="00DB30DC" w:rsidRPr="00264963" w:rsidRDefault="0002767D" w:rsidP="00DB30DC">
      <w:pPr>
        <w:pStyle w:val="Nadpis2"/>
        <w:spacing w:line="240" w:lineRule="auto"/>
        <w:rPr>
          <w:sz w:val="22"/>
          <w:szCs w:val="22"/>
          <w:lang w:val="cs-CZ"/>
        </w:rPr>
      </w:pPr>
      <w:r w:rsidRPr="00264963">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610019D8" w14:textId="77777777" w:rsidR="00DB30DC" w:rsidRPr="00264963" w:rsidRDefault="0002767D" w:rsidP="00DB30DC">
      <w:pPr>
        <w:pStyle w:val="Nadpis2"/>
        <w:spacing w:line="240" w:lineRule="auto"/>
        <w:rPr>
          <w:sz w:val="22"/>
          <w:szCs w:val="22"/>
          <w:lang w:val="cs-CZ"/>
        </w:rPr>
      </w:pPr>
      <w:r w:rsidRPr="00264963">
        <w:rPr>
          <w:sz w:val="22"/>
          <w:szCs w:val="22"/>
          <w:lang w:val="cs-CZ"/>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w:t>
      </w:r>
      <w:r w:rsidR="000E6B5A" w:rsidRPr="00264963">
        <w:rPr>
          <w:sz w:val="22"/>
          <w:szCs w:val="22"/>
          <w:lang w:val="cs-CZ"/>
        </w:rPr>
        <w:t>Zhotovitel je pak povinen odstranit tyto vady a nedodělky v termínu nejpozději do 15 dnů od zápisu těchto vad, nebude-li smluvními stranami sjednán v odůvodněných případech termín delší</w:t>
      </w:r>
      <w:r w:rsidRPr="00264963">
        <w:rPr>
          <w:sz w:val="22"/>
          <w:szCs w:val="22"/>
          <w:lang w:val="cs-CZ"/>
        </w:rPr>
        <w:t xml:space="preserve">. </w:t>
      </w:r>
      <w:r w:rsidR="00114EC0" w:rsidRPr="00264963">
        <w:rPr>
          <w:sz w:val="22"/>
          <w:szCs w:val="22"/>
          <w:lang w:val="cs-CZ"/>
        </w:rPr>
        <w:t>Pokud objednatel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264963">
        <w:rPr>
          <w:sz w:val="22"/>
          <w:szCs w:val="22"/>
          <w:lang w:val="cs-CZ"/>
        </w:rPr>
        <w:t>any závazné. V případě, že se</w:t>
      </w:r>
      <w:r w:rsidR="00114EC0" w:rsidRPr="00264963">
        <w:rPr>
          <w:sz w:val="22"/>
          <w:szCs w:val="22"/>
          <w:lang w:val="cs-CZ"/>
        </w:rPr>
        <w:t xml:space="preserve"> ukáže, že objednatel odmítá dílo převzít po právu, pak náklady na znalce ponese zhotovitel. Pokud se však ukáže, že objednatel odmítá převzetí díla bezdůvodně, pak náklady na znalce ponese objednatel</w:t>
      </w:r>
      <w:r w:rsidRPr="00264963">
        <w:rPr>
          <w:sz w:val="22"/>
          <w:szCs w:val="22"/>
          <w:lang w:val="cs-CZ"/>
        </w:rPr>
        <w:t xml:space="preserve">. </w:t>
      </w:r>
      <w:r w:rsidRPr="00264963">
        <w:rPr>
          <w:bCs/>
          <w:sz w:val="22"/>
          <w:szCs w:val="22"/>
          <w:lang w:val="cs-CZ"/>
        </w:rPr>
        <w:t xml:space="preserve">Objednatel není povinen převzít dílo, které vykazuje vady a nedodělky, kromě výjimky uvedené </w:t>
      </w:r>
      <w:r w:rsidRPr="00264963">
        <w:rPr>
          <w:sz w:val="22"/>
          <w:szCs w:val="22"/>
          <w:lang w:val="cs-CZ"/>
        </w:rPr>
        <w:t>v § 2628 občanského zákoníku</w:t>
      </w:r>
      <w:r w:rsidRPr="00264963">
        <w:rPr>
          <w:bCs/>
          <w:sz w:val="22"/>
          <w:szCs w:val="22"/>
          <w:lang w:val="cs-CZ"/>
        </w:rPr>
        <w:t xml:space="preserve">. </w:t>
      </w:r>
      <w:r w:rsidRPr="00264963">
        <w:rPr>
          <w:sz w:val="22"/>
          <w:szCs w:val="22"/>
          <w:lang w:val="cs-CZ"/>
        </w:rPr>
        <w:t xml:space="preserve"> 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7 Smlouvy. </w:t>
      </w:r>
      <w:r w:rsidRPr="00264963">
        <w:rPr>
          <w:sz w:val="22"/>
          <w:szCs w:val="22"/>
          <w:lang w:val="cs-CZ"/>
        </w:rPr>
        <w:lastRenderedPageBreak/>
        <w:t>Předávací protokol bude vyhotoven ve třech stejnopisech, z nichž jeden obdrží Zhotovitel a dva Objednatel. Každý stejnopis bude podepsán oběma stranami a má právní sílu originálu.</w:t>
      </w:r>
    </w:p>
    <w:p w14:paraId="5BEC606A" w14:textId="5040D480" w:rsidR="0014162E" w:rsidRPr="00264963" w:rsidRDefault="0002767D" w:rsidP="0014162E">
      <w:pPr>
        <w:pStyle w:val="Nadpis2"/>
        <w:spacing w:line="240" w:lineRule="auto"/>
        <w:rPr>
          <w:b/>
          <w:i/>
          <w:sz w:val="22"/>
          <w:szCs w:val="22"/>
          <w:u w:val="single"/>
          <w:lang w:val="cs-CZ"/>
        </w:rPr>
      </w:pPr>
      <w:r w:rsidRPr="00264963">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264963">
        <w:rPr>
          <w:b/>
          <w:sz w:val="22"/>
          <w:szCs w:val="22"/>
          <w:lang w:val="cs-CZ"/>
        </w:rPr>
        <w:t>Zhotovitel doloží Objednateli před zahájením přejímacího řízení</w:t>
      </w:r>
      <w:r w:rsidRPr="00264963">
        <w:rPr>
          <w:sz w:val="22"/>
          <w:szCs w:val="22"/>
          <w:lang w:val="cs-CZ"/>
        </w:rPr>
        <w:t xml:space="preserve"> dokumentaci skutečného provedení, stavební deník,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w:t>
      </w:r>
      <w:r w:rsidR="00BE6634">
        <w:rPr>
          <w:sz w:val="22"/>
          <w:szCs w:val="22"/>
          <w:lang w:val="cs-CZ"/>
        </w:rPr>
        <w:t xml:space="preserve"> a nebude vydáno kolaudační rozhodnutí, </w:t>
      </w:r>
      <w:r w:rsidRPr="00264963">
        <w:rPr>
          <w:sz w:val="22"/>
          <w:szCs w:val="22"/>
          <w:lang w:val="cs-CZ"/>
        </w:rPr>
        <w:t>nepovažuje se dílo za řádně ukončené.</w:t>
      </w:r>
    </w:p>
    <w:p w14:paraId="163BA065" w14:textId="77777777" w:rsidR="0014162E" w:rsidRPr="00264963" w:rsidRDefault="0002767D" w:rsidP="00DB30DC">
      <w:pPr>
        <w:pStyle w:val="Nadpis2"/>
        <w:spacing w:line="240" w:lineRule="auto"/>
        <w:rPr>
          <w:sz w:val="22"/>
          <w:szCs w:val="22"/>
          <w:lang w:val="cs-CZ"/>
        </w:rPr>
      </w:pPr>
      <w:r w:rsidRPr="00264963">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08850D06" w14:textId="77777777" w:rsidR="0014162E" w:rsidRPr="00264963" w:rsidRDefault="0002767D" w:rsidP="0014162E">
      <w:pPr>
        <w:pStyle w:val="Nadpis2"/>
        <w:spacing w:line="240" w:lineRule="auto"/>
        <w:rPr>
          <w:sz w:val="22"/>
          <w:szCs w:val="22"/>
          <w:lang w:val="cs-CZ"/>
        </w:rPr>
      </w:pPr>
      <w:r w:rsidRPr="00264963">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735159D9" w14:textId="77777777" w:rsidR="0014162E" w:rsidRPr="00264963" w:rsidRDefault="00BD443D" w:rsidP="0014162E">
      <w:pPr>
        <w:pStyle w:val="Nadpis2"/>
        <w:spacing w:line="240" w:lineRule="auto"/>
        <w:rPr>
          <w:sz w:val="22"/>
          <w:szCs w:val="22"/>
          <w:lang w:val="cs-CZ"/>
        </w:rPr>
      </w:pPr>
      <w:r w:rsidRPr="00264963">
        <w:rPr>
          <w:sz w:val="22"/>
          <w:szCs w:val="22"/>
          <w:lang w:val="cs-CZ"/>
        </w:rPr>
        <w:t>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14:paraId="12F0BC4A" w14:textId="77777777" w:rsidR="0014162E" w:rsidRPr="00264963" w:rsidRDefault="0002767D" w:rsidP="0014162E">
      <w:pPr>
        <w:pStyle w:val="Nadpis2"/>
        <w:spacing w:line="240" w:lineRule="auto"/>
        <w:rPr>
          <w:sz w:val="22"/>
          <w:szCs w:val="22"/>
          <w:lang w:val="cs-CZ"/>
        </w:rPr>
      </w:pPr>
      <w:r w:rsidRPr="00264963">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3874306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Úrok z prodlení a smluvní pokuta</w:t>
      </w:r>
    </w:p>
    <w:p w14:paraId="5C72EC16" w14:textId="77777777" w:rsidR="00F25B70" w:rsidRPr="00264963" w:rsidRDefault="0002767D" w:rsidP="00FD4C77">
      <w:pPr>
        <w:pStyle w:val="Nadpis2"/>
        <w:numPr>
          <w:ilvl w:val="1"/>
          <w:numId w:val="15"/>
        </w:numPr>
        <w:spacing w:line="240" w:lineRule="auto"/>
        <w:rPr>
          <w:sz w:val="22"/>
          <w:szCs w:val="22"/>
          <w:lang w:val="cs-CZ"/>
        </w:rPr>
      </w:pPr>
      <w:r w:rsidRPr="00264963">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3FD7F90F" w14:textId="77777777" w:rsidR="0014162E" w:rsidRPr="00264963" w:rsidRDefault="0002767D" w:rsidP="00FD4C77">
      <w:pPr>
        <w:pStyle w:val="Nadpis2"/>
        <w:numPr>
          <w:ilvl w:val="1"/>
          <w:numId w:val="15"/>
        </w:numPr>
        <w:spacing w:line="240" w:lineRule="auto"/>
        <w:rPr>
          <w:sz w:val="22"/>
          <w:szCs w:val="22"/>
          <w:lang w:val="cs-CZ"/>
        </w:rPr>
      </w:pPr>
      <w:r w:rsidRPr="00264963">
        <w:rPr>
          <w:sz w:val="22"/>
          <w:szCs w:val="22"/>
          <w:lang w:val="cs-CZ"/>
        </w:rPr>
        <w:t>Za prodlení se splněním lhůty sjednané pro provedení (předání a převzetí) řádně dokončeného díla v termínu dle článku V. Smlouvy je Zhotovitel povinen zaplatit Objednateli smluvní pokutu ve výši 0,0</w:t>
      </w:r>
      <w:r w:rsidR="002504A6" w:rsidRPr="00264963">
        <w:rPr>
          <w:sz w:val="22"/>
          <w:szCs w:val="22"/>
          <w:lang w:val="cs-CZ"/>
        </w:rPr>
        <w:t>2</w:t>
      </w:r>
      <w:r w:rsidRPr="00264963">
        <w:rPr>
          <w:sz w:val="22"/>
          <w:szCs w:val="22"/>
          <w:lang w:val="cs-CZ"/>
        </w:rPr>
        <w:t xml:space="preserve">% z ceny díla, a to za každý i započatý den prodlení. </w:t>
      </w:r>
    </w:p>
    <w:p w14:paraId="5B7A91F5" w14:textId="77777777" w:rsidR="0014162E" w:rsidRPr="00264963" w:rsidRDefault="0002767D" w:rsidP="0014162E">
      <w:pPr>
        <w:pStyle w:val="Nadpis2"/>
        <w:spacing w:line="240" w:lineRule="auto"/>
        <w:rPr>
          <w:sz w:val="22"/>
          <w:szCs w:val="22"/>
          <w:lang w:val="cs-CZ"/>
        </w:rPr>
      </w:pPr>
      <w:r w:rsidRPr="00264963">
        <w:rPr>
          <w:sz w:val="22"/>
          <w:szCs w:val="22"/>
          <w:lang w:val="cs-CZ"/>
        </w:rPr>
        <w:lastRenderedPageBreak/>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083E5839"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Zhotovitele se splněním povinnosti odstranit reklamovanou vadu v termínu dle Smlouvy je Zhotovitel povinen uhradit Objednateli smluvní pokutu, kterou strany Smlouvy sjednaly ve výši 1.000,-Kč za každý den a případ prodlení – u každé vady zvlášť.</w:t>
      </w:r>
    </w:p>
    <w:p w14:paraId="5ACB2B9E"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se splněním povinnosti uklidit a vyklidit staveniště a upravit všechny plochy v souladu s projektem tak, jak je sjednáno Smlouvou, je Zhotovitel povinen zaplatit Objednateli smluvní pokutu kterou smluvní strany sjednaly ve výši 1.000,-Kč za každý den prodlení.</w:t>
      </w:r>
    </w:p>
    <w:p w14:paraId="3F552CFB"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0,02 % za každý den prodlení z částky, s jejímž zaplacením bude Objednatel v prodlení.</w:t>
      </w:r>
    </w:p>
    <w:p w14:paraId="41AB7831" w14:textId="53DC4DB2" w:rsidR="0014162E" w:rsidRPr="00264963" w:rsidRDefault="0002767D" w:rsidP="0014162E">
      <w:pPr>
        <w:pStyle w:val="Nadpis2"/>
        <w:spacing w:line="240" w:lineRule="auto"/>
        <w:rPr>
          <w:sz w:val="22"/>
          <w:szCs w:val="22"/>
          <w:lang w:val="cs-CZ"/>
        </w:rPr>
      </w:pPr>
      <w:r w:rsidRPr="00264963">
        <w:rPr>
          <w:sz w:val="22"/>
          <w:szCs w:val="22"/>
          <w:lang w:val="cs-CZ"/>
        </w:rPr>
        <w:t>Pro případ, že Zhotovitel poruší předpisy BOZP, PO a OŽP</w:t>
      </w:r>
      <w:r w:rsidR="00457BEB" w:rsidRPr="00264963">
        <w:rPr>
          <w:sz w:val="22"/>
          <w:szCs w:val="22"/>
          <w:lang w:val="cs-CZ"/>
        </w:rPr>
        <w:t>,</w:t>
      </w:r>
      <w:r w:rsidRPr="00264963">
        <w:rPr>
          <w:sz w:val="22"/>
          <w:szCs w:val="22"/>
          <w:lang w:val="cs-CZ"/>
        </w:rPr>
        <w:t xml:space="preserve"> je Zhotovitel povinen zaplatit smluvní pokutu, kterou smluvní strany sjednaly ve výši </w:t>
      </w:r>
      <w:r w:rsidR="001168E8">
        <w:rPr>
          <w:sz w:val="22"/>
          <w:szCs w:val="22"/>
          <w:lang w:val="cs-CZ"/>
        </w:rPr>
        <w:t>5</w:t>
      </w:r>
      <w:r w:rsidRPr="00264963">
        <w:rPr>
          <w:sz w:val="22"/>
          <w:szCs w:val="22"/>
          <w:lang w:val="cs-CZ"/>
        </w:rPr>
        <w:t>.000,- Kč za každý jednotlivý případ porušení.</w:t>
      </w:r>
    </w:p>
    <w:p w14:paraId="6A2ED5ED"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nedodržení termínů k odstranění nedostatků dle zjištěné kontroly koordinátorem BOZP bude Zhotovitel povinen zaplatit smluvní pokutu, kterou smluvní strany sjednaly ve výši 1.000,- Kč za každý i započatý den prodlení – za každý případ zvlášť.</w:t>
      </w:r>
    </w:p>
    <w:p w14:paraId="21D1D50B" w14:textId="459D7936" w:rsidR="0014162E" w:rsidRPr="00264963" w:rsidRDefault="0002767D" w:rsidP="0014162E">
      <w:pPr>
        <w:pStyle w:val="Nadpis2"/>
        <w:spacing w:line="240" w:lineRule="auto"/>
        <w:rPr>
          <w:sz w:val="22"/>
          <w:szCs w:val="22"/>
          <w:lang w:val="cs-CZ"/>
        </w:rPr>
      </w:pPr>
      <w:r w:rsidRPr="00264963">
        <w:rPr>
          <w:sz w:val="22"/>
          <w:szCs w:val="22"/>
          <w:lang w:val="cs-CZ"/>
        </w:rPr>
        <w:t xml:space="preserve">Pokud bude Zhotovitel v prodlení se zahájením plnění, zaplatí Objednateli smluvní pokutu ve výši </w:t>
      </w:r>
      <w:r w:rsidR="001168E8">
        <w:rPr>
          <w:bCs/>
          <w:sz w:val="22"/>
          <w:szCs w:val="22"/>
          <w:lang w:val="cs-CZ"/>
        </w:rPr>
        <w:t>5</w:t>
      </w:r>
      <w:r w:rsidRPr="00264963">
        <w:rPr>
          <w:bCs/>
          <w:sz w:val="22"/>
          <w:szCs w:val="22"/>
          <w:lang w:val="cs-CZ"/>
        </w:rPr>
        <w:t>.000</w:t>
      </w:r>
      <w:r w:rsidR="00F42CB0" w:rsidRPr="00264963">
        <w:rPr>
          <w:bCs/>
          <w:sz w:val="22"/>
          <w:szCs w:val="22"/>
          <w:lang w:val="cs-CZ"/>
        </w:rPr>
        <w:t>,-</w:t>
      </w:r>
      <w:r w:rsidRPr="00264963">
        <w:rPr>
          <w:bCs/>
          <w:sz w:val="22"/>
          <w:szCs w:val="22"/>
          <w:lang w:val="cs-CZ"/>
        </w:rPr>
        <w:t xml:space="preserve"> Kč za každý i započatý den prodlení.</w:t>
      </w:r>
    </w:p>
    <w:p w14:paraId="09E6C8B6" w14:textId="77777777" w:rsidR="003F2BEF" w:rsidRPr="00264963" w:rsidRDefault="0002767D" w:rsidP="003F2BEF">
      <w:pPr>
        <w:pStyle w:val="Nadpis2"/>
        <w:spacing w:line="240" w:lineRule="auto"/>
        <w:rPr>
          <w:bCs/>
          <w:sz w:val="22"/>
          <w:szCs w:val="22"/>
          <w:lang w:val="cs-CZ"/>
        </w:rPr>
      </w:pPr>
      <w:r w:rsidRPr="00264963">
        <w:rPr>
          <w:sz w:val="22"/>
          <w:szCs w:val="22"/>
          <w:lang w:val="cs-CZ"/>
        </w:rPr>
        <w:t xml:space="preserve">Pokud bude Zhotovitel v prodlení se </w:t>
      </w:r>
      <w:r w:rsidRPr="00264963">
        <w:rPr>
          <w:bCs/>
          <w:sz w:val="22"/>
          <w:szCs w:val="22"/>
          <w:lang w:val="cs-CZ"/>
        </w:rPr>
        <w:t>zahájením odstraňování nedodělků či vad díla</w:t>
      </w:r>
      <w:r w:rsidRPr="00264963">
        <w:rPr>
          <w:sz w:val="22"/>
          <w:szCs w:val="22"/>
          <w:lang w:val="cs-CZ"/>
        </w:rPr>
        <w:t xml:space="preserve">, zaplatí Objednateli smluvní pokutu </w:t>
      </w:r>
      <w:r w:rsidR="003F2BEF" w:rsidRPr="00264963">
        <w:rPr>
          <w:bCs/>
          <w:sz w:val="22"/>
          <w:szCs w:val="22"/>
          <w:lang w:val="cs-CZ"/>
        </w:rPr>
        <w:t>1</w:t>
      </w:r>
      <w:r w:rsidRPr="00264963">
        <w:rPr>
          <w:bCs/>
          <w:sz w:val="22"/>
          <w:szCs w:val="22"/>
          <w:lang w:val="cs-CZ"/>
        </w:rPr>
        <w:t>.000</w:t>
      </w:r>
      <w:r w:rsidR="00F42CB0" w:rsidRPr="00264963">
        <w:rPr>
          <w:bCs/>
          <w:sz w:val="22"/>
          <w:szCs w:val="22"/>
          <w:lang w:val="cs-CZ"/>
        </w:rPr>
        <w:t>,-</w:t>
      </w:r>
      <w:r w:rsidRPr="00264963">
        <w:rPr>
          <w:bCs/>
          <w:sz w:val="22"/>
          <w:szCs w:val="22"/>
          <w:lang w:val="cs-CZ"/>
        </w:rPr>
        <w:t xml:space="preserve"> Kč</w:t>
      </w:r>
      <w:r w:rsidRPr="00264963">
        <w:rPr>
          <w:sz w:val="22"/>
          <w:szCs w:val="22"/>
          <w:lang w:val="cs-CZ"/>
        </w:rPr>
        <w:t xml:space="preserve"> za každý nedodělek či vadu a každý i započatý den prodlení. Toto ustanovení </w:t>
      </w:r>
      <w:r w:rsidRPr="00264963">
        <w:rPr>
          <w:bCs/>
          <w:sz w:val="22"/>
          <w:szCs w:val="22"/>
          <w:lang w:val="cs-CZ"/>
        </w:rPr>
        <w:t>platí rovněž při odstraňování vad v rámci záruky</w:t>
      </w:r>
      <w:r w:rsidRPr="00264963">
        <w:rPr>
          <w:sz w:val="22"/>
          <w:szCs w:val="22"/>
          <w:lang w:val="cs-CZ"/>
        </w:rPr>
        <w:t>.</w:t>
      </w:r>
    </w:p>
    <w:p w14:paraId="75AEAD0E" w14:textId="77777777" w:rsidR="0014162E" w:rsidRDefault="0002767D" w:rsidP="0014162E">
      <w:pPr>
        <w:pStyle w:val="Nadpis2"/>
        <w:spacing w:line="240" w:lineRule="auto"/>
        <w:rPr>
          <w:sz w:val="22"/>
          <w:szCs w:val="22"/>
          <w:lang w:val="cs-CZ"/>
        </w:rPr>
      </w:pPr>
      <w:r w:rsidRPr="00264963">
        <w:rPr>
          <w:sz w:val="22"/>
          <w:szCs w:val="22"/>
          <w:lang w:val="cs-CZ"/>
        </w:rPr>
        <w:t>Smluvní pokuta je splatná do 30 dní od data, kdy byla povinné straně doručena písemná výzva k </w:t>
      </w:r>
      <w:r w:rsidRPr="0098012C">
        <w:rPr>
          <w:sz w:val="22"/>
          <w:szCs w:val="22"/>
          <w:lang w:val="cs-CZ"/>
        </w:rPr>
        <w:t>jejímu zaplacení ze strany oprávněné strany, a to na účet oprávněné strany uvedený v písemné výzvě.</w:t>
      </w:r>
    </w:p>
    <w:p w14:paraId="5C3DC969" w14:textId="77777777" w:rsidR="0098012C" w:rsidRPr="0098012C" w:rsidRDefault="0098012C" w:rsidP="0098012C">
      <w:pPr>
        <w:pStyle w:val="Nadpis2"/>
        <w:rPr>
          <w:sz w:val="22"/>
          <w:szCs w:val="22"/>
          <w:lang w:val="cs-CZ"/>
        </w:rPr>
      </w:pPr>
      <w:r w:rsidRPr="0098012C">
        <w:rPr>
          <w:sz w:val="22"/>
          <w:szCs w:val="22"/>
          <w:lang w:val="cs-CZ"/>
        </w:rPr>
        <w:t>Smluvní pokuty a způsobené škody je Objednatel oprávněn započítat proti jakékoliv pohledávce Zhotovitele nebo pohledávkám, které bude Objednatel povinen uhradit v budoucnu. Uplatnění nákladů, škod a smluvních pokut nevylučuje odpovědnost Zhotovitele za realizované dílo.</w:t>
      </w:r>
    </w:p>
    <w:p w14:paraId="4931E21A" w14:textId="460EAC78" w:rsidR="00E51706" w:rsidRPr="0098012C" w:rsidRDefault="00E51706" w:rsidP="0098012C">
      <w:pPr>
        <w:pStyle w:val="Nadpis2"/>
        <w:rPr>
          <w:sz w:val="22"/>
          <w:szCs w:val="22"/>
          <w:lang w:val="cs-CZ"/>
        </w:rPr>
      </w:pPr>
      <w:r w:rsidRPr="0098012C">
        <w:rPr>
          <w:sz w:val="22"/>
          <w:szCs w:val="22"/>
          <w:lang w:val="cs-CZ"/>
        </w:rPr>
        <w:t>Další smluvní pokuty mohou být ujednány v dalších ustanoveních Smlouvy.</w:t>
      </w:r>
    </w:p>
    <w:p w14:paraId="19BBEE91"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Odstoupení od Smlouvy</w:t>
      </w:r>
    </w:p>
    <w:p w14:paraId="59BBF276" w14:textId="77777777" w:rsidR="00F25B70" w:rsidRPr="00264963" w:rsidRDefault="0002767D" w:rsidP="00FD4C77">
      <w:pPr>
        <w:pStyle w:val="Nadpis2"/>
        <w:numPr>
          <w:ilvl w:val="1"/>
          <w:numId w:val="16"/>
        </w:numPr>
        <w:spacing w:line="240" w:lineRule="auto"/>
        <w:rPr>
          <w:sz w:val="22"/>
          <w:szCs w:val="22"/>
          <w:lang w:val="cs-CZ"/>
        </w:rPr>
      </w:pPr>
      <w:r w:rsidRPr="00264963">
        <w:rPr>
          <w:b/>
          <w:sz w:val="22"/>
          <w:szCs w:val="22"/>
          <w:lang w:val="cs-CZ"/>
        </w:rPr>
        <w:t>Smluvní strany se dohodly, že mohou od Smlouvy odstoupit v případech, kdy to stanoví zákon (především občanský zákoník) nebo Smlouva.</w:t>
      </w:r>
      <w:r w:rsidRPr="00264963">
        <w:rPr>
          <w:sz w:val="22"/>
          <w:szCs w:val="22"/>
          <w:lang w:val="cs-CZ"/>
        </w:rPr>
        <w:t xml:space="preserve"> Odstoupení od Smlouvy musí být provedeno </w:t>
      </w:r>
      <w:r w:rsidRPr="00264963">
        <w:rPr>
          <w:b/>
          <w:sz w:val="22"/>
          <w:szCs w:val="22"/>
          <w:lang w:val="cs-CZ"/>
        </w:rPr>
        <w:t>písemnou formou</w:t>
      </w:r>
      <w:r w:rsidRPr="00264963">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w:t>
      </w:r>
      <w:r w:rsidR="00597828" w:rsidRPr="00264963">
        <w:rPr>
          <w:sz w:val="22"/>
          <w:szCs w:val="22"/>
          <w:lang w:val="cs-CZ"/>
        </w:rPr>
        <w:t>zejména nároku</w:t>
      </w:r>
      <w:r w:rsidRPr="00264963">
        <w:rPr>
          <w:sz w:val="22"/>
          <w:szCs w:val="22"/>
          <w:lang w:val="cs-CZ"/>
        </w:rPr>
        <w:t xml:space="preserve"> na náhradu škody vzniklé porušením Smlouvy, ujednaných smluvních pokut za porušení povinností vyplývajících ze Smlouvy, smluvních ustanovení týkajících se volby práva, řešení </w:t>
      </w:r>
      <w:r w:rsidRPr="00264963">
        <w:rPr>
          <w:sz w:val="22"/>
          <w:szCs w:val="22"/>
          <w:lang w:val="cs-CZ"/>
        </w:rPr>
        <w:lastRenderedPageBreak/>
        <w:t xml:space="preserve">sporů mezi smluvními stranami a jiných ustanovení, které podle projevené vůle stran nebo vzhledem ke své povaze mají trvat i po ukončení Smlouvy. </w:t>
      </w:r>
    </w:p>
    <w:p w14:paraId="1A518524" w14:textId="77777777" w:rsidR="00F25B70" w:rsidRPr="00264963" w:rsidRDefault="0002767D" w:rsidP="00C23526">
      <w:pPr>
        <w:pStyle w:val="Nadpis2"/>
        <w:spacing w:line="240" w:lineRule="auto"/>
        <w:rPr>
          <w:sz w:val="22"/>
          <w:szCs w:val="22"/>
          <w:lang w:val="cs-CZ"/>
        </w:rPr>
      </w:pPr>
      <w:r w:rsidRPr="00264963">
        <w:rPr>
          <w:sz w:val="22"/>
          <w:szCs w:val="22"/>
          <w:lang w:val="cs-CZ"/>
        </w:rPr>
        <w:t>Od Smlouvy lze odstoupit především z důvodu porušení Smlouvy podstatným způsobem druhou smluvní stranou. Smluvní strany Smlouvy se dohodly, že podstatným porušením Smlouvy se rozumí zejména:</w:t>
      </w:r>
    </w:p>
    <w:p w14:paraId="446D7B9D"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se Zhotovitel dostane do prodlení s prováděním díla ve vztahu k</w:t>
      </w:r>
      <w:r w:rsidR="00793173" w:rsidRPr="00264963">
        <w:rPr>
          <w:sz w:val="22"/>
          <w:szCs w:val="22"/>
          <w:lang w:val="cs-CZ"/>
        </w:rPr>
        <w:t> </w:t>
      </w:r>
      <w:r w:rsidR="00597828" w:rsidRPr="00264963">
        <w:rPr>
          <w:sz w:val="22"/>
          <w:szCs w:val="22"/>
          <w:lang w:val="cs-CZ"/>
        </w:rPr>
        <w:t>termínu provádění</w:t>
      </w:r>
      <w:r w:rsidRPr="00264963">
        <w:rPr>
          <w:sz w:val="22"/>
          <w:szCs w:val="22"/>
          <w:lang w:val="cs-CZ"/>
        </w:rPr>
        <w:t xml:space="preserve"> díla dle článku V. Smlouvy, které bude delší než čtrnáct kalendářních dnů, a/nebo</w:t>
      </w:r>
    </w:p>
    <w:p w14:paraId="372BFF17"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2DE5F304"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řádně a včas neprokáže trvání platné a účinné pojistné smlouvy dle článku XIX. Smlouvy či jinak poruší ustanovení článku XIX. Smlouvy, a/nebo</w:t>
      </w:r>
    </w:p>
    <w:p w14:paraId="69A8BC3D"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vstoupil do likvidace; a/nebo</w:t>
      </w:r>
    </w:p>
    <w:p w14:paraId="094A5D8F"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14:paraId="04F3F1EC"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porušil některou ze svých povinností uvedených v článku XII. Smlouvy; a/nebo</w:t>
      </w:r>
    </w:p>
    <w:p w14:paraId="1D949C57"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 xml:space="preserve">Zhotovitel porušil některý ze svých závazků dle článku IX. odst. 2 Smlouvy a/nebo </w:t>
      </w:r>
    </w:p>
    <w:p w14:paraId="693E7285" w14:textId="77777777" w:rsidR="00F25B70" w:rsidRPr="00264963" w:rsidRDefault="0002767D" w:rsidP="00424185">
      <w:pPr>
        <w:pStyle w:val="Nadpis3"/>
        <w:spacing w:line="240" w:lineRule="auto"/>
        <w:ind w:left="1418" w:hanging="851"/>
        <w:rPr>
          <w:sz w:val="22"/>
          <w:szCs w:val="22"/>
          <w:lang w:val="cs-CZ"/>
        </w:rPr>
      </w:pPr>
      <w:r w:rsidRPr="00264963">
        <w:rPr>
          <w:sz w:val="22"/>
          <w:szCs w:val="22"/>
          <w:lang w:val="cs-CZ"/>
        </w:rPr>
        <w:t xml:space="preserve">Zhotovitel přenesl nebo převedl nebo postoupil práva ze smlouvy o dílo na jinou osobu bez písemného souhlasu Objednatele, </w:t>
      </w:r>
    </w:p>
    <w:p w14:paraId="1BBC4C02" w14:textId="77777777" w:rsidR="00F25B70" w:rsidRPr="00264963" w:rsidRDefault="0002767D" w:rsidP="004C33C5">
      <w:pPr>
        <w:pStyle w:val="Styl1"/>
        <w:spacing w:line="240" w:lineRule="auto"/>
        <w:ind w:left="0" w:firstLine="0"/>
        <w:rPr>
          <w:rFonts w:ascii="Cambria" w:hAnsi="Cambria"/>
          <w:sz w:val="22"/>
          <w:szCs w:val="22"/>
          <w:lang w:val="cs-CZ"/>
        </w:rPr>
      </w:pPr>
      <w:r w:rsidRPr="00264963">
        <w:rPr>
          <w:rFonts w:ascii="Cambria" w:hAnsi="Cambria"/>
          <w:sz w:val="22"/>
          <w:szCs w:val="22"/>
          <w:lang w:val="cs-CZ"/>
        </w:rPr>
        <w:t xml:space="preserve">a další porušení označené v textu </w:t>
      </w:r>
      <w:r w:rsidR="00457BEB" w:rsidRPr="00264963">
        <w:rPr>
          <w:rFonts w:ascii="Cambria" w:hAnsi="Cambria"/>
          <w:sz w:val="22"/>
          <w:szCs w:val="22"/>
          <w:lang w:val="cs-CZ"/>
        </w:rPr>
        <w:t>S</w:t>
      </w:r>
      <w:r w:rsidRPr="00264963">
        <w:rPr>
          <w:rFonts w:ascii="Cambria" w:hAnsi="Cambria"/>
          <w:sz w:val="22"/>
          <w:szCs w:val="22"/>
          <w:lang w:val="cs-CZ"/>
        </w:rPr>
        <w:t xml:space="preserve">mlouvy o dílo jako podstatné porušení nebo porušení </w:t>
      </w:r>
      <w:r w:rsidR="00457BEB" w:rsidRPr="00264963">
        <w:rPr>
          <w:rFonts w:ascii="Cambria" w:hAnsi="Cambria"/>
          <w:sz w:val="22"/>
          <w:szCs w:val="22"/>
          <w:lang w:val="cs-CZ"/>
        </w:rPr>
        <w:t>S</w:t>
      </w:r>
      <w:r w:rsidRPr="00264963">
        <w:rPr>
          <w:rFonts w:ascii="Cambria" w:hAnsi="Cambria"/>
          <w:sz w:val="22"/>
          <w:szCs w:val="22"/>
          <w:lang w:val="cs-CZ"/>
        </w:rPr>
        <w:t xml:space="preserve">mlouvy podstatným způsobem (význam je totožný). V dalších případech bude podstatné porušení </w:t>
      </w:r>
      <w:r w:rsidR="00457BEB" w:rsidRPr="00264963">
        <w:rPr>
          <w:rFonts w:ascii="Cambria" w:hAnsi="Cambria"/>
          <w:sz w:val="22"/>
          <w:szCs w:val="22"/>
          <w:lang w:val="cs-CZ"/>
        </w:rPr>
        <w:t>S</w:t>
      </w:r>
      <w:r w:rsidRPr="00264963">
        <w:rPr>
          <w:rFonts w:ascii="Cambria" w:hAnsi="Cambria"/>
          <w:sz w:val="22"/>
          <w:szCs w:val="22"/>
          <w:lang w:val="cs-CZ"/>
        </w:rPr>
        <w:t>mlouvy posuzováno dle § 2002 občanského zákoníku.</w:t>
      </w:r>
    </w:p>
    <w:p w14:paraId="21BCAD96" w14:textId="4964B762" w:rsidR="00F25B70" w:rsidRPr="00264963" w:rsidRDefault="0002767D" w:rsidP="00C23526">
      <w:pPr>
        <w:pStyle w:val="Nadpis2"/>
        <w:spacing w:line="240" w:lineRule="auto"/>
        <w:rPr>
          <w:sz w:val="22"/>
          <w:szCs w:val="22"/>
          <w:lang w:val="cs-CZ"/>
        </w:rPr>
      </w:pPr>
      <w:r w:rsidRPr="00264963">
        <w:rPr>
          <w:sz w:val="22"/>
          <w:szCs w:val="22"/>
          <w:lang w:val="cs-CZ"/>
        </w:rPr>
        <w:t xml:space="preserve">V případě odstoupení od </w:t>
      </w:r>
      <w:r w:rsidR="00457BEB" w:rsidRPr="00264963">
        <w:rPr>
          <w:sz w:val="22"/>
          <w:szCs w:val="22"/>
          <w:lang w:val="cs-CZ"/>
        </w:rPr>
        <w:t>S</w:t>
      </w:r>
      <w:r w:rsidRPr="00264963">
        <w:rPr>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264963">
        <w:rPr>
          <w:b/>
          <w:sz w:val="22"/>
          <w:szCs w:val="22"/>
          <w:lang w:val="cs-CZ"/>
        </w:rPr>
        <w:t>Zhotovitel je povinen předat dosud provedené dílo a veškerou související dokumentaci</w:t>
      </w:r>
      <w:r w:rsidRPr="00264963">
        <w:rPr>
          <w:sz w:val="22"/>
          <w:szCs w:val="22"/>
          <w:lang w:val="cs-CZ"/>
        </w:rPr>
        <w:t xml:space="preserve"> (viz analogicky dokumentace, která se předává při předání díla v případě jeho ukončení) </w:t>
      </w:r>
      <w:r w:rsidRPr="00264963">
        <w:rPr>
          <w:b/>
          <w:sz w:val="22"/>
          <w:szCs w:val="22"/>
          <w:lang w:val="cs-CZ"/>
        </w:rPr>
        <w:t xml:space="preserve">Objednateli do 5 </w:t>
      </w:r>
      <w:r w:rsidR="0098012C">
        <w:rPr>
          <w:b/>
          <w:sz w:val="22"/>
          <w:szCs w:val="22"/>
          <w:lang w:val="cs-CZ"/>
        </w:rPr>
        <w:t xml:space="preserve">pracovních </w:t>
      </w:r>
      <w:bookmarkStart w:id="4" w:name="_GoBack"/>
      <w:bookmarkEnd w:id="4"/>
      <w:r w:rsidRPr="00264963">
        <w:rPr>
          <w:b/>
          <w:sz w:val="22"/>
          <w:szCs w:val="22"/>
          <w:lang w:val="cs-CZ"/>
        </w:rPr>
        <w:t>dnů po účinnosti odstoupení</w:t>
      </w:r>
      <w:r w:rsidRPr="00264963">
        <w:rPr>
          <w:sz w:val="22"/>
          <w:szCs w:val="22"/>
          <w:lang w:val="cs-CZ"/>
        </w:rPr>
        <w:t xml:space="preserve">, včetně písemného upozornění na opatření nutná k předejití škodám, které by mohly vzniknout v důsledku předčasného ukončení </w:t>
      </w:r>
      <w:r w:rsidR="00457BEB" w:rsidRPr="00264963">
        <w:rPr>
          <w:sz w:val="22"/>
          <w:szCs w:val="22"/>
          <w:lang w:val="cs-CZ"/>
        </w:rPr>
        <w:t>S</w:t>
      </w:r>
      <w:r w:rsidRPr="00264963">
        <w:rPr>
          <w:sz w:val="22"/>
          <w:szCs w:val="22"/>
          <w:lang w:val="cs-CZ"/>
        </w:rPr>
        <w:t xml:space="preserve">mlouvy, a v této lhůtě rovněž splnit všechny další povinnosti dle </w:t>
      </w:r>
      <w:r w:rsidR="00457BEB" w:rsidRPr="00264963">
        <w:rPr>
          <w:sz w:val="22"/>
          <w:szCs w:val="22"/>
          <w:lang w:val="cs-CZ"/>
        </w:rPr>
        <w:t>S</w:t>
      </w:r>
      <w:r w:rsidRPr="00264963">
        <w:rPr>
          <w:sz w:val="22"/>
          <w:szCs w:val="22"/>
          <w:lang w:val="cs-CZ"/>
        </w:rPr>
        <w:t>mlouvy o dílo (především viz dále v tomto bodě).</w:t>
      </w:r>
    </w:p>
    <w:p w14:paraId="5E5C2A8F"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Odstoupením od </w:t>
      </w:r>
      <w:r w:rsidR="00457BEB" w:rsidRPr="00264963">
        <w:rPr>
          <w:sz w:val="22"/>
          <w:szCs w:val="22"/>
          <w:lang w:val="cs-CZ"/>
        </w:rPr>
        <w:t>S</w:t>
      </w:r>
      <w:r w:rsidRPr="00264963">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264963">
        <w:rPr>
          <w:sz w:val="22"/>
          <w:szCs w:val="22"/>
          <w:lang w:val="cs-CZ"/>
        </w:rPr>
        <w:t>S</w:t>
      </w:r>
      <w:r w:rsidRPr="00264963">
        <w:rPr>
          <w:sz w:val="22"/>
          <w:szCs w:val="22"/>
          <w:lang w:val="cs-CZ"/>
        </w:rPr>
        <w:t>mlouvě o dílo.</w:t>
      </w:r>
    </w:p>
    <w:p w14:paraId="10D98C57" w14:textId="77777777"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Smluvní strana, která důvodné odstoupení od smlouvy zapříčinila, je povinna uhradit druhé smluvní straně veškeré náklady jí vzniklé z důvodů odstoupení od </w:t>
      </w:r>
      <w:r w:rsidR="00457BEB" w:rsidRPr="00264963">
        <w:rPr>
          <w:snapToGrid w:val="0"/>
          <w:sz w:val="22"/>
          <w:szCs w:val="22"/>
          <w:lang w:val="cs-CZ"/>
        </w:rPr>
        <w:t>S</w:t>
      </w:r>
      <w:r w:rsidRPr="00264963">
        <w:rPr>
          <w:snapToGrid w:val="0"/>
          <w:sz w:val="22"/>
          <w:szCs w:val="22"/>
          <w:lang w:val="cs-CZ"/>
        </w:rPr>
        <w:t>mlouvy.</w:t>
      </w:r>
    </w:p>
    <w:p w14:paraId="04E997A9" w14:textId="77777777" w:rsidR="00F25B70" w:rsidRPr="00264963" w:rsidRDefault="0002767D" w:rsidP="00C23526">
      <w:pPr>
        <w:pStyle w:val="Nadpis2"/>
        <w:spacing w:line="240" w:lineRule="auto"/>
        <w:rPr>
          <w:sz w:val="22"/>
          <w:szCs w:val="22"/>
          <w:lang w:val="cs-CZ"/>
        </w:rPr>
      </w:pPr>
      <w:r w:rsidRPr="00264963">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106BEEC3" w14:textId="77777777" w:rsidR="00F25B70" w:rsidRPr="00264963" w:rsidRDefault="0002767D" w:rsidP="00424185">
      <w:pPr>
        <w:pStyle w:val="Nadpis3"/>
        <w:spacing w:line="240" w:lineRule="auto"/>
        <w:ind w:left="709" w:hanging="283"/>
        <w:rPr>
          <w:sz w:val="22"/>
          <w:szCs w:val="22"/>
          <w:lang w:val="cs-CZ"/>
        </w:rPr>
      </w:pPr>
      <w:r w:rsidRPr="00264963">
        <w:rPr>
          <w:sz w:val="22"/>
          <w:szCs w:val="22"/>
          <w:lang w:val="cs-CZ"/>
        </w:rPr>
        <w:lastRenderedPageBreak/>
        <w:t>částky součtu dílčích plateb ceny za provedení díla dle Smlouvy Objednatelem Zhotoviteli; a</w:t>
      </w:r>
    </w:p>
    <w:p w14:paraId="17B36371" w14:textId="77777777" w:rsidR="00F25B70" w:rsidRPr="00264963" w:rsidRDefault="0002767D" w:rsidP="00424185">
      <w:pPr>
        <w:pStyle w:val="Nadpis3"/>
        <w:spacing w:line="240" w:lineRule="auto"/>
        <w:ind w:left="709" w:hanging="283"/>
        <w:rPr>
          <w:sz w:val="22"/>
          <w:szCs w:val="22"/>
          <w:lang w:val="cs-CZ"/>
        </w:rPr>
      </w:pPr>
      <w:r w:rsidRPr="00264963">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57FAAD28"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soupis všech provedených prací oceněný dle způsobu, kterým je stanovena cena díla.</w:t>
      </w:r>
    </w:p>
    <w:p w14:paraId="46D1BFD5"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finanční vyčíslení provedených prací a zpracuje "dílčí konečnou fakturu".</w:t>
      </w:r>
    </w:p>
    <w:p w14:paraId="77B92238"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odveze veškerý svůj nezabudovaný materiál, pokud se strany písemně nedohodnou jinak a vyklidí staveniště.</w:t>
      </w:r>
    </w:p>
    <w:p w14:paraId="1462C85D"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ihned vyzve Objednatele k "dílčímu předání díla" a Objednatel je povinen do tří dnů od obdržení vyzvání zahájit "dílčí přejímací řízení".</w:t>
      </w:r>
    </w:p>
    <w:p w14:paraId="2CAD61BE" w14:textId="77777777" w:rsidR="00F25B70" w:rsidRPr="00264963" w:rsidRDefault="0002767D" w:rsidP="00C23526">
      <w:pPr>
        <w:pStyle w:val="Nadpis2"/>
        <w:spacing w:line="240" w:lineRule="auto"/>
        <w:rPr>
          <w:sz w:val="22"/>
          <w:szCs w:val="22"/>
          <w:lang w:val="cs-CZ"/>
        </w:rPr>
      </w:pPr>
      <w:r w:rsidRPr="00264963">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128B7438" w14:textId="4113E94D" w:rsidR="00FB6152" w:rsidRPr="00264963" w:rsidRDefault="00057AEE" w:rsidP="00FB6152">
      <w:pPr>
        <w:rPr>
          <w:rFonts w:ascii="Cambria" w:hAnsi="Cambria"/>
          <w:lang w:val="cs-CZ"/>
        </w:rPr>
      </w:pPr>
      <w:r w:rsidRPr="00264963">
        <w:rPr>
          <w:rFonts w:ascii="Cambria" w:hAnsi="Cambria"/>
          <w:b/>
          <w:lang w:val="cs-CZ"/>
        </w:rPr>
        <w:t>9.</w:t>
      </w:r>
      <w:r w:rsidRPr="00264963">
        <w:rPr>
          <w:rFonts w:ascii="Cambria" w:hAnsi="Cambria"/>
          <w:lang w:val="cs-CZ"/>
        </w:rPr>
        <w:t xml:space="preserve">     Pokud by byl Zhotovitel v prodlení se splněním kterékoli jeho povinnosti dle ustanovení tohoto článku, je Objednatel oprávněn v každém takovém případě vyúčtovat Zhotoviteli smluvní pokutu ve výši 100</w:t>
      </w:r>
      <w:r w:rsidR="00B756FC">
        <w:rPr>
          <w:rFonts w:ascii="Cambria" w:hAnsi="Cambria"/>
          <w:lang w:val="cs-CZ"/>
        </w:rPr>
        <w:t>0</w:t>
      </w:r>
      <w:r w:rsidRPr="00264963">
        <w:rPr>
          <w:rFonts w:ascii="Cambria" w:hAnsi="Cambria"/>
          <w:lang w:val="cs-CZ"/>
        </w:rPr>
        <w:t xml:space="preserve"> Kč za každý </w:t>
      </w:r>
      <w:r w:rsidR="00B6124B" w:rsidRPr="00264963">
        <w:rPr>
          <w:rFonts w:ascii="Cambria" w:hAnsi="Cambria"/>
          <w:lang w:val="cs-CZ"/>
        </w:rPr>
        <w:t xml:space="preserve">i započatý </w:t>
      </w:r>
      <w:r w:rsidRPr="00264963">
        <w:rPr>
          <w:rFonts w:ascii="Cambria" w:hAnsi="Cambria"/>
          <w:lang w:val="cs-CZ"/>
        </w:rPr>
        <w:t>den prodlení.</w:t>
      </w:r>
    </w:p>
    <w:p w14:paraId="0AF632A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 xml:space="preserve">Nebezpečí škody na věci a přechod vlastnického práva </w:t>
      </w:r>
    </w:p>
    <w:p w14:paraId="220308BE" w14:textId="77777777" w:rsidR="002133CB" w:rsidRPr="00264963" w:rsidRDefault="0002767D" w:rsidP="00FD4C77">
      <w:pPr>
        <w:pStyle w:val="Nadpis2"/>
        <w:numPr>
          <w:ilvl w:val="1"/>
          <w:numId w:val="17"/>
        </w:numPr>
        <w:spacing w:line="240" w:lineRule="auto"/>
        <w:rPr>
          <w:sz w:val="22"/>
          <w:szCs w:val="22"/>
          <w:lang w:val="cs-CZ"/>
        </w:rPr>
      </w:pPr>
      <w:r w:rsidRPr="00264963">
        <w:rPr>
          <w:sz w:val="22"/>
          <w:szCs w:val="22"/>
          <w:lang w:val="cs-CZ"/>
        </w:rPr>
        <w:t>Zhotovitel nese od doby převzetí staveniště do řádného předání díla Objednateli a řádného odevzdání staveniště Objednateli nebezpečí škody a jiné nebezpečí na:</w:t>
      </w:r>
    </w:p>
    <w:p w14:paraId="69731818"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díle a všech jeho zhotovovaných, obnovovaných, upravovaných a dalších částech, a</w:t>
      </w:r>
    </w:p>
    <w:p w14:paraId="7F703DF6"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10060021" w14:textId="77777777" w:rsidR="002133CB" w:rsidRPr="00264963" w:rsidRDefault="0002767D" w:rsidP="002133CB">
      <w:pPr>
        <w:pStyle w:val="Nadpis2"/>
        <w:spacing w:line="240" w:lineRule="auto"/>
        <w:rPr>
          <w:sz w:val="22"/>
          <w:szCs w:val="22"/>
          <w:lang w:val="cs-CZ"/>
        </w:rPr>
      </w:pPr>
      <w:r w:rsidRPr="00264963">
        <w:rPr>
          <w:sz w:val="22"/>
          <w:szCs w:val="22"/>
          <w:lang w:val="cs-CZ"/>
        </w:rPr>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264963">
        <w:rPr>
          <w:sz w:val="22"/>
          <w:szCs w:val="22"/>
          <w:lang w:val="cs-CZ"/>
        </w:rPr>
        <w:t>díla, a kterými</w:t>
      </w:r>
      <w:r w:rsidRPr="00264963">
        <w:rPr>
          <w:sz w:val="22"/>
          <w:szCs w:val="22"/>
          <w:lang w:val="cs-CZ"/>
        </w:rPr>
        <w:t xml:space="preserve"> jsou zejména:</w:t>
      </w:r>
    </w:p>
    <w:p w14:paraId="513FABE8" w14:textId="77777777"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zařízení staveniště provozního, výrobního či sociálního charakteru; a/nebo</w:t>
      </w:r>
    </w:p>
    <w:p w14:paraId="12B2CCC9" w14:textId="77777777"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pomocné stavební konstrukce všeho druhu nutné či použité k provedení díla či jeho části (např. podpěrné konstrukce, lešení); a/nebo</w:t>
      </w:r>
    </w:p>
    <w:p w14:paraId="7066E4E7"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ostatní provizorní či jiné konstrukce a objekty použité při provádění díla či jeho části.</w:t>
      </w:r>
    </w:p>
    <w:p w14:paraId="3668605D" w14:textId="77777777" w:rsidR="002133CB" w:rsidRPr="00264963" w:rsidRDefault="0002767D" w:rsidP="002133CB">
      <w:pPr>
        <w:pStyle w:val="Nadpis2"/>
        <w:spacing w:line="240" w:lineRule="auto"/>
        <w:rPr>
          <w:sz w:val="22"/>
          <w:szCs w:val="22"/>
          <w:lang w:val="cs-CZ"/>
        </w:rPr>
      </w:pPr>
      <w:r w:rsidRPr="00264963">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5D459FBB" w14:textId="77777777" w:rsidR="002133CB" w:rsidRPr="00264963" w:rsidRDefault="0002767D" w:rsidP="00641BF1">
      <w:pPr>
        <w:pStyle w:val="Nadpis2"/>
        <w:widowControl w:val="0"/>
        <w:spacing w:line="240" w:lineRule="auto"/>
        <w:rPr>
          <w:sz w:val="22"/>
          <w:szCs w:val="22"/>
          <w:lang w:val="cs-CZ"/>
        </w:rPr>
      </w:pPr>
      <w:r w:rsidRPr="00264963">
        <w:rPr>
          <w:b/>
          <w:sz w:val="22"/>
          <w:szCs w:val="22"/>
          <w:lang w:val="cs-CZ"/>
        </w:rPr>
        <w:lastRenderedPageBreak/>
        <w:t>Objednatel je od počátku vlastníkem zhotovovaného díla a všech věcí, které Zhotovitel opatřil k provedení díla od okamžiku jejich zabudování do díla.</w:t>
      </w:r>
      <w:r w:rsidRPr="00264963">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264963">
        <w:rPr>
          <w:sz w:val="22"/>
          <w:szCs w:val="22"/>
          <w:lang w:val="cs-CZ"/>
        </w:rPr>
        <w:t xml:space="preserve">. </w:t>
      </w:r>
      <w:r w:rsidRPr="00264963">
        <w:rPr>
          <w:sz w:val="22"/>
          <w:szCs w:val="22"/>
          <w:lang w:val="cs-CZ"/>
        </w:rPr>
        <w:t xml:space="preserve">V případě porušení tohoto ustanovení je Objednatel oprávněn již bez dalšího od Smlouvy odstoupit. </w:t>
      </w:r>
    </w:p>
    <w:p w14:paraId="530DC1DE" w14:textId="77777777" w:rsidR="002133CB" w:rsidRPr="00264963" w:rsidRDefault="0002767D" w:rsidP="002133CB">
      <w:pPr>
        <w:pStyle w:val="Nadpis2"/>
        <w:spacing w:line="240" w:lineRule="auto"/>
        <w:rPr>
          <w:sz w:val="22"/>
          <w:szCs w:val="22"/>
          <w:lang w:val="cs-CZ"/>
        </w:rPr>
      </w:pPr>
      <w:r w:rsidRPr="00264963">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51D341E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Pojištění</w:t>
      </w:r>
    </w:p>
    <w:p w14:paraId="309530F6" w14:textId="29A48450" w:rsidR="00731E51" w:rsidRDefault="0002767D" w:rsidP="009A4ED4">
      <w:pPr>
        <w:pStyle w:val="Nadpis2"/>
        <w:widowControl w:val="0"/>
        <w:spacing w:line="240" w:lineRule="auto"/>
        <w:rPr>
          <w:sz w:val="22"/>
          <w:szCs w:val="22"/>
          <w:lang w:val="cs-CZ"/>
        </w:rPr>
      </w:pPr>
      <w:r w:rsidRPr="00264963">
        <w:rPr>
          <w:sz w:val="22"/>
          <w:szCs w:val="22"/>
          <w:lang w:val="cs-CZ"/>
        </w:rPr>
        <w:t xml:space="preserve">Zhotovitel je povinen být </w:t>
      </w:r>
      <w:r w:rsidR="00B30A38">
        <w:rPr>
          <w:sz w:val="22"/>
          <w:szCs w:val="22"/>
          <w:lang w:val="cs-CZ"/>
        </w:rPr>
        <w:t xml:space="preserve">po celou dobu provádění plnění </w:t>
      </w:r>
      <w:r w:rsidRPr="00264963">
        <w:rPr>
          <w:sz w:val="22"/>
          <w:szCs w:val="22"/>
          <w:lang w:val="cs-CZ"/>
        </w:rPr>
        <w:t xml:space="preserve">pojištěn; předmětem pojistné smlouvy Zhotovitele je </w:t>
      </w:r>
      <w:r w:rsidRPr="00264963">
        <w:rPr>
          <w:b/>
          <w:sz w:val="22"/>
          <w:szCs w:val="22"/>
          <w:lang w:val="cs-CZ"/>
        </w:rPr>
        <w:t>pojištění proti škodám způsobeným jeho činností včetně možných škod způsobených pracovníky Zhotovitele</w:t>
      </w:r>
      <w:r w:rsidRPr="00264963">
        <w:rPr>
          <w:sz w:val="22"/>
          <w:szCs w:val="22"/>
          <w:lang w:val="cs-CZ"/>
        </w:rPr>
        <w:t xml:space="preserve">. </w:t>
      </w:r>
      <w:r w:rsidR="008E4A91" w:rsidRPr="00264963">
        <w:rPr>
          <w:sz w:val="22"/>
          <w:szCs w:val="22"/>
          <w:lang w:val="cs-CZ"/>
        </w:rPr>
        <w:t xml:space="preserve">Výše pojistné částky pro tento druh pojištění je v minimální výši </w:t>
      </w:r>
      <w:r w:rsidR="00B756FC">
        <w:rPr>
          <w:sz w:val="22"/>
          <w:szCs w:val="22"/>
          <w:lang w:val="cs-CZ"/>
        </w:rPr>
        <w:t>7 milionů Kč (sedm milionů korun českých)</w:t>
      </w:r>
      <w:r w:rsidRPr="00264963">
        <w:rPr>
          <w:sz w:val="22"/>
          <w:szCs w:val="22"/>
          <w:lang w:val="cs-CZ"/>
        </w:rPr>
        <w:t xml:space="preserve"> Vybraný </w:t>
      </w:r>
      <w:r w:rsidR="00E25691" w:rsidRPr="00264963">
        <w:rPr>
          <w:sz w:val="22"/>
          <w:szCs w:val="22"/>
          <w:lang w:val="cs-CZ"/>
        </w:rPr>
        <w:t>Dodavatel</w:t>
      </w:r>
      <w:r w:rsidRPr="00264963">
        <w:rPr>
          <w:sz w:val="22"/>
          <w:szCs w:val="22"/>
          <w:lang w:val="cs-CZ"/>
        </w:rPr>
        <w:t xml:space="preserve"> předloží Zadavateli </w:t>
      </w:r>
      <w:r w:rsidR="00FF027A">
        <w:rPr>
          <w:sz w:val="22"/>
          <w:szCs w:val="22"/>
          <w:lang w:val="cs-CZ"/>
        </w:rPr>
        <w:t xml:space="preserve">před podpisem smlouvy </w:t>
      </w:r>
      <w:r w:rsidRPr="00264963">
        <w:rPr>
          <w:sz w:val="22"/>
          <w:szCs w:val="22"/>
          <w:lang w:val="cs-CZ"/>
        </w:rPr>
        <w:t xml:space="preserve">originál nebo úředně ověřenou kopii pojistné smlouvy. </w:t>
      </w:r>
      <w:r w:rsidR="00597828" w:rsidRPr="00264963">
        <w:rPr>
          <w:sz w:val="22"/>
          <w:szCs w:val="22"/>
          <w:lang w:val="cs-CZ"/>
        </w:rPr>
        <w:t>Dodavatel se</w:t>
      </w:r>
      <w:r w:rsidRPr="00264963">
        <w:rPr>
          <w:sz w:val="22"/>
          <w:szCs w:val="22"/>
          <w:lang w:val="cs-CZ"/>
        </w:rPr>
        <w:t xml:space="preserve"> zavazuje, že bude pojistnou smlouvu udržovat v platnosti po celou dobu provádění díla. Podmínky plnění včetně podílu spoluúčasti stanoví pojistná smlouva. Doklady o pojištění je Zhotovitel povinen na požádání (např. zápisem ve stavebním deníku) kdykoli a ihned předložit Objednateli. Zhotovitel je také povinen zabezpečit </w:t>
      </w:r>
      <w:r w:rsidRPr="00264963">
        <w:rPr>
          <w:b/>
          <w:sz w:val="22"/>
          <w:szCs w:val="22"/>
          <w:lang w:val="cs-CZ"/>
        </w:rPr>
        <w:t>pojištění osob proti úrazu, pojištění poddodavatelů</w:t>
      </w:r>
      <w:r w:rsidRPr="00264963">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2BC3B273" w14:textId="2E7F536F" w:rsidR="0089142F" w:rsidRPr="0089142F" w:rsidRDefault="0089142F" w:rsidP="00627C0D">
      <w:pPr>
        <w:rPr>
          <w:lang w:val="cs-CZ"/>
        </w:rPr>
      </w:pPr>
      <w:r>
        <w:rPr>
          <w:lang w:val="cs-CZ"/>
        </w:rPr>
        <w:t xml:space="preserve">Předložení ověřené kopie pojistné smlouvy je podmínkou k uzavření této smlouvy </w:t>
      </w:r>
    </w:p>
    <w:p w14:paraId="66841D9D" w14:textId="77777777" w:rsidR="00425061" w:rsidRPr="00264963" w:rsidRDefault="0002767D" w:rsidP="00425061">
      <w:pPr>
        <w:pStyle w:val="Nadpis2"/>
        <w:widowControl w:val="0"/>
        <w:spacing w:line="240" w:lineRule="auto"/>
        <w:rPr>
          <w:sz w:val="22"/>
          <w:szCs w:val="22"/>
          <w:lang w:val="cs-CZ"/>
        </w:rPr>
      </w:pPr>
      <w:r w:rsidRPr="00264963">
        <w:rPr>
          <w:sz w:val="22"/>
          <w:szCs w:val="22"/>
          <w:lang w:val="cs-CZ"/>
        </w:rPr>
        <w:t>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r w:rsidR="003224AE" w:rsidRPr="00264963">
        <w:rPr>
          <w:sz w:val="22"/>
          <w:szCs w:val="22"/>
          <w:lang w:val="cs-CZ"/>
        </w:rPr>
        <w:t>.</w:t>
      </w:r>
    </w:p>
    <w:p w14:paraId="7570FE7A" w14:textId="77777777" w:rsidR="00DB3182" w:rsidRPr="00264963" w:rsidRDefault="0002767D" w:rsidP="00DB3182">
      <w:pPr>
        <w:pStyle w:val="Nadpis1"/>
        <w:spacing w:before="360" w:line="240" w:lineRule="auto"/>
        <w:ind w:left="0"/>
        <w:rPr>
          <w:sz w:val="22"/>
          <w:szCs w:val="22"/>
          <w:lang w:val="cs-CZ"/>
        </w:rPr>
      </w:pPr>
      <w:r w:rsidRPr="00264963">
        <w:rPr>
          <w:sz w:val="22"/>
          <w:szCs w:val="22"/>
          <w:lang w:val="cs-CZ"/>
        </w:rPr>
        <w:t>Zajištění závazku za řádné provádění díla</w:t>
      </w:r>
    </w:p>
    <w:p w14:paraId="4711488C" w14:textId="77777777" w:rsidR="0089142F" w:rsidRPr="00AD15CB" w:rsidRDefault="0089142F" w:rsidP="00AD15CB">
      <w:pPr>
        <w:pStyle w:val="Nadpis2"/>
        <w:widowControl w:val="0"/>
        <w:spacing w:line="240" w:lineRule="auto"/>
        <w:rPr>
          <w:sz w:val="22"/>
          <w:szCs w:val="22"/>
          <w:lang w:val="cs-CZ"/>
        </w:rPr>
      </w:pPr>
      <w:r w:rsidRPr="00AD15CB">
        <w:rPr>
          <w:sz w:val="22"/>
          <w:szCs w:val="22"/>
          <w:lang w:val="cs-CZ"/>
        </w:rPr>
        <w:t xml:space="preserve">Zadavatel požaduje od vybraného dodavatele bankovní záruku za řádné provádění díla ve výši 5 % z nabídkové ceny účastníka v Kč bez DPH, přičemž záruční listina bude předložena při podpisu smlouvy. </w:t>
      </w:r>
    </w:p>
    <w:p w14:paraId="3BEA4DC2"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 xml:space="preserve">Právo na plnění z tohoto zajištění je Objednatel oprávněn uplatnit v případech, kdy Zhotovitel neprovádí dílo v souladu s podmínkami uzavřené Smlouvy nebo neuhradí Objednateli způsobenou škodu či smluvní pokutu, k níž je podle Smlouvy povinen. </w:t>
      </w:r>
    </w:p>
    <w:p w14:paraId="28AA22F0"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 xml:space="preserve">Vystavení bankovní záruky za dodržení smluvních podmínek, kvality a termínů provedení díla doloží Zhotovitel Objednateli originálem záruční listiny vystavené bankou, která byla zřízena a provozuje činnost podle zákona č. 21/1992 Sb., o bankách, ve znění pozdějších </w:t>
      </w:r>
      <w:r w:rsidRPr="00264963">
        <w:rPr>
          <w:sz w:val="22"/>
          <w:szCs w:val="22"/>
          <w:lang w:val="cs-CZ"/>
        </w:rPr>
        <w:lastRenderedPageBreak/>
        <w:t>předpisů, ve prospěch Objednatele jako oprávněného. Bankovní záruka bude vystavena jako neodvolatelná a bezpodmínečná, přičemž banka se zaváže k plnění bez námitek a na základě první výzvy oprávněného. Právo z bankovní záruky je Objednatel oprávněn uplatnit v případech, že Zhotovitel neprovádí dílo v souladu s podmínkami uzavřené Smlouvy nebo neuhradí Objednateli způsobenou škodu či smluvní pokutu, k níž je podle Smlouvy povinen. Platnost bankovní záruky musí být do dne převzetí díla (po předání a převzetí celého předmětu plnění) plus 30 kalendářních dnů.</w:t>
      </w:r>
    </w:p>
    <w:p w14:paraId="220B28DB"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Objednatel vrátí Zhotoviteli bankovní záruku za řádné provedení díla nejpozději do patnáctého dne po odstranění všech vad a nedodělků bránících užívání stavby.</w:t>
      </w:r>
    </w:p>
    <w:p w14:paraId="38DB4736"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Vyšší moc</w:t>
      </w:r>
    </w:p>
    <w:p w14:paraId="4F47B3B0" w14:textId="77777777" w:rsidR="00F25B70" w:rsidRPr="00264963" w:rsidRDefault="0002767D" w:rsidP="00FD4C77">
      <w:pPr>
        <w:pStyle w:val="Nadpis2"/>
        <w:numPr>
          <w:ilvl w:val="1"/>
          <w:numId w:val="18"/>
        </w:numPr>
        <w:spacing w:line="240" w:lineRule="auto"/>
        <w:rPr>
          <w:sz w:val="22"/>
          <w:szCs w:val="22"/>
          <w:lang w:val="cs-CZ"/>
        </w:rPr>
      </w:pPr>
      <w:r w:rsidRPr="00264963">
        <w:rPr>
          <w:sz w:val="22"/>
          <w:szCs w:val="22"/>
          <w:lang w:val="cs-CZ"/>
        </w:rPr>
        <w:t>Za vyšší moc se považují okolnosti mající vliv na dílo, které nejsou závislé na smluvních stranách a které smluvní strany nemohou ovlivnit. Jedná se např. o válku, mobilizaci, povstání a živelné pohromy apod.</w:t>
      </w:r>
    </w:p>
    <w:p w14:paraId="0CC5554F" w14:textId="77777777" w:rsidR="00251723" w:rsidRPr="00264963" w:rsidRDefault="0002767D" w:rsidP="00251723">
      <w:pPr>
        <w:pStyle w:val="Nadpis2"/>
        <w:spacing w:line="240" w:lineRule="auto"/>
        <w:rPr>
          <w:sz w:val="22"/>
          <w:szCs w:val="22"/>
          <w:lang w:val="cs-CZ"/>
        </w:rPr>
      </w:pPr>
      <w:r w:rsidRPr="00264963">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668088"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Společná ustanovení</w:t>
      </w:r>
    </w:p>
    <w:p w14:paraId="3C5DAA2A" w14:textId="77777777" w:rsidR="00731E51" w:rsidRPr="00264963" w:rsidRDefault="0002767D" w:rsidP="00FD4C77">
      <w:pPr>
        <w:pStyle w:val="Nadpis2"/>
        <w:numPr>
          <w:ilvl w:val="1"/>
          <w:numId w:val="19"/>
        </w:numPr>
        <w:spacing w:line="240" w:lineRule="auto"/>
        <w:rPr>
          <w:sz w:val="22"/>
          <w:szCs w:val="22"/>
          <w:lang w:val="cs-CZ"/>
        </w:rPr>
      </w:pPr>
      <w:r w:rsidRPr="00264963">
        <w:rPr>
          <w:sz w:val="22"/>
          <w:szCs w:val="22"/>
          <w:lang w:val="cs-CZ"/>
        </w:rPr>
        <w:t>Pokud není v předchozích částech Smlouvy uvedeno něco jiného, vztahují se na ně příslušné články společných ustanovení.</w:t>
      </w:r>
    </w:p>
    <w:p w14:paraId="7055CF0B" w14:textId="77777777" w:rsidR="00731E51" w:rsidRPr="00264963" w:rsidRDefault="0002767D" w:rsidP="00731E51">
      <w:pPr>
        <w:pStyle w:val="Nadpis2"/>
        <w:spacing w:line="240" w:lineRule="auto"/>
        <w:rPr>
          <w:sz w:val="22"/>
          <w:szCs w:val="22"/>
          <w:lang w:val="cs-CZ"/>
        </w:rPr>
      </w:pPr>
      <w:r w:rsidRPr="00264963">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26F4C545" w14:textId="77777777" w:rsidR="00731E51" w:rsidRPr="00264963" w:rsidRDefault="0002767D" w:rsidP="00731E51">
      <w:pPr>
        <w:pStyle w:val="Nadpis2"/>
        <w:spacing w:line="240" w:lineRule="auto"/>
        <w:rPr>
          <w:sz w:val="22"/>
          <w:szCs w:val="22"/>
          <w:lang w:val="cs-CZ"/>
        </w:rPr>
      </w:pPr>
      <w:r w:rsidRPr="00264963">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740ADAD" w14:textId="77777777" w:rsidR="00731E51" w:rsidRPr="00264963" w:rsidRDefault="0002767D" w:rsidP="00731E51">
      <w:pPr>
        <w:pStyle w:val="Nadpis2"/>
        <w:spacing w:line="240" w:lineRule="auto"/>
        <w:rPr>
          <w:sz w:val="22"/>
          <w:szCs w:val="22"/>
          <w:lang w:val="cs-CZ"/>
        </w:rPr>
      </w:pPr>
      <w:r w:rsidRPr="00264963">
        <w:rPr>
          <w:b/>
          <w:sz w:val="22"/>
          <w:szCs w:val="22"/>
          <w:lang w:val="cs-CZ"/>
        </w:rPr>
        <w:t xml:space="preserve">Přílohy </w:t>
      </w:r>
      <w:r w:rsidRPr="00264963">
        <w:rPr>
          <w:sz w:val="22"/>
          <w:szCs w:val="22"/>
          <w:lang w:val="cs-CZ"/>
        </w:rPr>
        <w:t xml:space="preserve">uvedené v textu Smlouvy a sumarizované v závěrečných ustanoveních Smlouvy tvoří </w:t>
      </w:r>
      <w:r w:rsidRPr="00264963">
        <w:rPr>
          <w:b/>
          <w:sz w:val="22"/>
          <w:szCs w:val="22"/>
          <w:lang w:val="cs-CZ"/>
        </w:rPr>
        <w:t>nedílnou součást Smlouvy</w:t>
      </w:r>
      <w:r w:rsidRPr="00264963">
        <w:rPr>
          <w:sz w:val="22"/>
          <w:szCs w:val="22"/>
          <w:lang w:val="cs-CZ"/>
        </w:rPr>
        <w:t xml:space="preserve"> spolu s nabídkou Zhotovitele podanou v zadávacím řízení </w:t>
      </w:r>
      <w:r w:rsidRPr="00264963">
        <w:rPr>
          <w:b/>
          <w:bCs/>
          <w:sz w:val="22"/>
          <w:szCs w:val="22"/>
          <w:lang w:val="cs-CZ"/>
        </w:rPr>
        <w:t>„</w:t>
      </w:r>
      <w:r w:rsidR="0050418F">
        <w:rPr>
          <w:rFonts w:asciiTheme="majorHAnsi" w:hAnsiTheme="majorHAnsi"/>
          <w:b/>
          <w:sz w:val="22"/>
        </w:rPr>
        <w:t>Vodovodní řad na Myšlíně</w:t>
      </w:r>
      <w:r w:rsidRPr="00264963">
        <w:rPr>
          <w:b/>
          <w:bCs/>
          <w:sz w:val="22"/>
          <w:szCs w:val="22"/>
          <w:lang w:val="cs-CZ"/>
        </w:rPr>
        <w:t xml:space="preserve">“, </w:t>
      </w:r>
      <w:r w:rsidRPr="00264963">
        <w:rPr>
          <w:sz w:val="22"/>
          <w:szCs w:val="22"/>
          <w:lang w:val="cs-CZ"/>
        </w:rPr>
        <w:t>kterou je Zhotovitel vázán stejně jako smlouvou.</w:t>
      </w:r>
    </w:p>
    <w:p w14:paraId="275395DF"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Případné spory vzniklé ze Smlouvy budou řešeny podle platné právní úpravy dle českého práva věcně a místně příslušnými orgány České republiky, a to v českém jazyce. </w:t>
      </w:r>
      <w:r w:rsidRPr="00264963">
        <w:rPr>
          <w:snapToGrid w:val="0"/>
          <w:sz w:val="22"/>
          <w:szCs w:val="22"/>
          <w:lang w:val="cs-CZ"/>
        </w:rPr>
        <w:t>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4CA9658D" w14:textId="77777777" w:rsidR="00731E51" w:rsidRPr="00264963" w:rsidRDefault="0002767D" w:rsidP="00731E51">
      <w:pPr>
        <w:pStyle w:val="Nadpis2"/>
        <w:spacing w:line="240" w:lineRule="auto"/>
        <w:rPr>
          <w:sz w:val="22"/>
          <w:szCs w:val="22"/>
          <w:lang w:val="cs-CZ"/>
        </w:rPr>
      </w:pPr>
      <w:r w:rsidRPr="00264963">
        <w:rPr>
          <w:snapToGrid w:val="0"/>
          <w:sz w:val="22"/>
          <w:szCs w:val="22"/>
          <w:lang w:val="cs-CZ"/>
        </w:rPr>
        <w:t xml:space="preserve">Není-li konkrétní věc ve </w:t>
      </w:r>
      <w:r w:rsidR="00457BEB" w:rsidRPr="00264963">
        <w:rPr>
          <w:snapToGrid w:val="0"/>
          <w:sz w:val="22"/>
          <w:szCs w:val="22"/>
          <w:lang w:val="cs-CZ"/>
        </w:rPr>
        <w:t>S</w:t>
      </w:r>
      <w:r w:rsidRPr="00264963">
        <w:rPr>
          <w:snapToGrid w:val="0"/>
          <w:sz w:val="22"/>
          <w:szCs w:val="22"/>
          <w:lang w:val="cs-CZ"/>
        </w:rPr>
        <w:t xml:space="preserve">mlouvě o dílo řešena, budou se smluvní strany řídit zveřejněným zadáním veřejné zakázky, která je předmětem této Smlouvy, </w:t>
      </w:r>
      <w:r w:rsidR="00597828" w:rsidRPr="00264963">
        <w:rPr>
          <w:snapToGrid w:val="0"/>
          <w:sz w:val="22"/>
          <w:szCs w:val="22"/>
          <w:lang w:val="cs-CZ"/>
        </w:rPr>
        <w:t>Zadavatelem a</w:t>
      </w:r>
      <w:r w:rsidRPr="00264963">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264963">
        <w:rPr>
          <w:b/>
          <w:snapToGrid w:val="0"/>
          <w:sz w:val="22"/>
          <w:szCs w:val="22"/>
          <w:lang w:val="cs-CZ"/>
        </w:rPr>
        <w:t>platnou právní úpravou v ČR</w:t>
      </w:r>
      <w:r w:rsidRPr="00264963">
        <w:rPr>
          <w:snapToGrid w:val="0"/>
          <w:sz w:val="22"/>
          <w:szCs w:val="22"/>
          <w:lang w:val="cs-CZ"/>
        </w:rPr>
        <w:t xml:space="preserve">, především občanským zákoníkem. Smluvní strany se dohodly, že jakékoli obchodní zvyklosti vylučují. </w:t>
      </w:r>
      <w:r w:rsidRPr="00264963">
        <w:rPr>
          <w:bCs/>
          <w:snapToGrid w:val="0"/>
          <w:sz w:val="22"/>
          <w:szCs w:val="22"/>
          <w:lang w:val="cs-CZ"/>
        </w:rPr>
        <w:t xml:space="preserve">Smluvní vztah založený smlouvou o dílo se v plném rozsahu a bez jakýchkoli výjimek řídí českým právním </w:t>
      </w:r>
      <w:r w:rsidRPr="00264963">
        <w:rPr>
          <w:bCs/>
          <w:snapToGrid w:val="0"/>
          <w:sz w:val="22"/>
          <w:szCs w:val="22"/>
          <w:lang w:val="cs-CZ"/>
        </w:rPr>
        <w:lastRenderedPageBreak/>
        <w:t xml:space="preserve">řádem </w:t>
      </w:r>
      <w:r w:rsidRPr="00264963">
        <w:rPr>
          <w:snapToGrid w:val="0"/>
          <w:sz w:val="22"/>
          <w:szCs w:val="22"/>
          <w:lang w:val="cs-CZ"/>
        </w:rPr>
        <w:t xml:space="preserve">(pokud zde půjde o smluvní vztah s mezinárodním prvkem, je tedy rozhodným, zvoleným právem </w:t>
      </w:r>
      <w:r w:rsidRPr="00264963">
        <w:rPr>
          <w:bCs/>
          <w:snapToGrid w:val="0"/>
          <w:sz w:val="22"/>
          <w:szCs w:val="22"/>
          <w:lang w:val="cs-CZ"/>
        </w:rPr>
        <w:t>české právo</w:t>
      </w:r>
      <w:r w:rsidRPr="00264963">
        <w:rPr>
          <w:snapToGrid w:val="0"/>
          <w:sz w:val="22"/>
          <w:szCs w:val="22"/>
          <w:lang w:val="cs-CZ"/>
        </w:rPr>
        <w:t>).</w:t>
      </w:r>
    </w:p>
    <w:p w14:paraId="19A9AE63"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264963">
        <w:rPr>
          <w:sz w:val="22"/>
          <w:szCs w:val="22"/>
          <w:lang w:val="cs-CZ"/>
        </w:rPr>
        <w:t>S</w:t>
      </w:r>
      <w:r w:rsidRPr="00264963">
        <w:rPr>
          <w:sz w:val="22"/>
          <w:szCs w:val="22"/>
          <w:lang w:val="cs-CZ"/>
        </w:rPr>
        <w:t xml:space="preserve">mlouvy. </w:t>
      </w:r>
    </w:p>
    <w:p w14:paraId="1D93CF7A" w14:textId="77777777" w:rsidR="00731E51" w:rsidRPr="00264963" w:rsidRDefault="0002767D" w:rsidP="00731E51">
      <w:pPr>
        <w:pStyle w:val="Nadpis2"/>
        <w:spacing w:line="240" w:lineRule="auto"/>
        <w:rPr>
          <w:b/>
          <w:i/>
          <w:color w:val="FF0000"/>
          <w:sz w:val="22"/>
          <w:szCs w:val="22"/>
          <w:u w:val="single"/>
          <w:lang w:val="cs-CZ"/>
        </w:rPr>
      </w:pPr>
      <w:r w:rsidRPr="00264963">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264963">
        <w:rPr>
          <w:b/>
          <w:i/>
          <w:color w:val="FF0000"/>
          <w:sz w:val="22"/>
          <w:szCs w:val="22"/>
          <w:u w:val="single"/>
          <w:lang w:val="cs-CZ"/>
        </w:rPr>
        <w:t>.</w:t>
      </w:r>
    </w:p>
    <w:p w14:paraId="4A8B480C"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14:paraId="5C57CE32"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Závěrečná ustanovení</w:t>
      </w:r>
    </w:p>
    <w:p w14:paraId="2F8E4C33" w14:textId="3E9E635F" w:rsidR="00731E51" w:rsidRPr="00264963" w:rsidRDefault="0002767D" w:rsidP="00FD4C77">
      <w:pPr>
        <w:pStyle w:val="Nadpis2"/>
        <w:numPr>
          <w:ilvl w:val="1"/>
          <w:numId w:val="20"/>
        </w:numPr>
        <w:spacing w:line="240" w:lineRule="auto"/>
        <w:rPr>
          <w:sz w:val="22"/>
          <w:szCs w:val="22"/>
          <w:lang w:val="cs-CZ"/>
        </w:rPr>
      </w:pPr>
      <w:r w:rsidRPr="00264963">
        <w:rPr>
          <w:sz w:val="22"/>
          <w:szCs w:val="22"/>
          <w:lang w:val="cs-CZ"/>
        </w:rPr>
        <w:t>Smlouva nabývá platnosti</w:t>
      </w:r>
      <w:r w:rsidR="003D7B2F">
        <w:rPr>
          <w:sz w:val="22"/>
          <w:szCs w:val="22"/>
          <w:lang w:val="cs-CZ"/>
        </w:rPr>
        <w:t xml:space="preserve"> </w:t>
      </w:r>
      <w:r w:rsidR="009C22B1" w:rsidRPr="00264963">
        <w:rPr>
          <w:sz w:val="22"/>
          <w:szCs w:val="22"/>
          <w:lang w:val="cs-CZ"/>
        </w:rPr>
        <w:t xml:space="preserve">dnem </w:t>
      </w:r>
      <w:r w:rsidRPr="00264963">
        <w:rPr>
          <w:sz w:val="22"/>
          <w:szCs w:val="22"/>
          <w:lang w:val="cs-CZ"/>
        </w:rPr>
        <w:t>podpisu osobami oprávněnými Smlouvu uzavřít</w:t>
      </w:r>
      <w:r w:rsidR="00FF027A">
        <w:rPr>
          <w:sz w:val="22"/>
          <w:szCs w:val="22"/>
          <w:lang w:val="cs-CZ"/>
        </w:rPr>
        <w:t>.</w:t>
      </w:r>
      <w:r w:rsidR="00A97705" w:rsidRPr="003C0596">
        <w:rPr>
          <w:sz w:val="22"/>
          <w:szCs w:val="22"/>
          <w:lang w:val="cs-CZ"/>
        </w:rPr>
        <w:t xml:space="preserve"> </w:t>
      </w:r>
      <w:r w:rsidRPr="00264963">
        <w:rPr>
          <w:sz w:val="22"/>
          <w:szCs w:val="22"/>
          <w:lang w:val="cs-CZ"/>
        </w:rPr>
        <w:t>Stavební práce budou zahájeny až na písemný pokyn Objednatele.</w:t>
      </w:r>
    </w:p>
    <w:p w14:paraId="010E19EC" w14:textId="77777777" w:rsidR="00731E51" w:rsidRPr="00264963" w:rsidRDefault="0050418F" w:rsidP="00FD4C77">
      <w:pPr>
        <w:pStyle w:val="Nadpis2"/>
        <w:numPr>
          <w:ilvl w:val="1"/>
          <w:numId w:val="20"/>
        </w:numPr>
        <w:spacing w:line="240" w:lineRule="auto"/>
        <w:rPr>
          <w:sz w:val="22"/>
          <w:szCs w:val="22"/>
          <w:lang w:val="cs-CZ"/>
        </w:rPr>
      </w:pPr>
      <w:r>
        <w:rPr>
          <w:sz w:val="22"/>
          <w:szCs w:val="22"/>
          <w:lang w:val="cs-CZ"/>
        </w:rPr>
        <w:t xml:space="preserve">Osoba(y) </w:t>
      </w:r>
      <w:r w:rsidR="0002767D" w:rsidRPr="00264963">
        <w:rPr>
          <w:sz w:val="22"/>
          <w:szCs w:val="22"/>
          <w:lang w:val="cs-CZ"/>
        </w:rPr>
        <w:t>podepisujíc</w:t>
      </w:r>
      <w:r>
        <w:rPr>
          <w:sz w:val="22"/>
          <w:szCs w:val="22"/>
          <w:lang w:val="cs-CZ"/>
        </w:rPr>
        <w:t>í smlouvu o dílo za Zhotovitele</w:t>
      </w:r>
      <w:r w:rsidR="0002767D" w:rsidRPr="00264963">
        <w:rPr>
          <w:sz w:val="22"/>
          <w:szCs w:val="22"/>
          <w:lang w:val="cs-CZ"/>
        </w:rPr>
        <w:t xml:space="preserve"> prohlašuje</w:t>
      </w:r>
      <w:r>
        <w:rPr>
          <w:sz w:val="22"/>
          <w:szCs w:val="22"/>
          <w:lang w:val="cs-CZ"/>
        </w:rPr>
        <w:t>(í)</w:t>
      </w:r>
      <w:r w:rsidR="0002767D" w:rsidRPr="00264963">
        <w:rPr>
          <w:sz w:val="22"/>
          <w:szCs w:val="22"/>
          <w:lang w:val="cs-CZ"/>
        </w:rPr>
        <w:t>, že je (jsou) oprávněna(y) tento smluvní vztah uzavřít a podeps</w:t>
      </w:r>
      <w:r w:rsidR="00264963">
        <w:rPr>
          <w:sz w:val="22"/>
          <w:szCs w:val="22"/>
          <w:lang w:val="cs-CZ"/>
        </w:rPr>
        <w:t xml:space="preserve">at, a že na straně Zhotovitele </w:t>
      </w:r>
      <w:r w:rsidR="0002767D" w:rsidRPr="00264963">
        <w:rPr>
          <w:sz w:val="22"/>
          <w:szCs w:val="22"/>
          <w:lang w:val="cs-CZ"/>
        </w:rPr>
        <w:t>byly splněny všechny předpoklady a podmínky pro platné uzavření této smlouvy o dílo.</w:t>
      </w:r>
    </w:p>
    <w:p w14:paraId="15051A99"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konstatují, že Smlouva byla vyhotovena ve čtyřech stejnopisech, z nichž Objednatel obdrží dvě vyhotovení a Zhotovitel dvě vyhotovení. Každý stejnopis má právní sílu originálu.</w:t>
      </w:r>
    </w:p>
    <w:p w14:paraId="7FDA2B55"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6FBD59B8"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378631D2" w14:textId="77777777" w:rsidR="00AE77D2" w:rsidRPr="00AE77D2" w:rsidRDefault="0002767D" w:rsidP="00731E51">
      <w:pPr>
        <w:pStyle w:val="Nadpis2"/>
        <w:spacing w:line="240" w:lineRule="auto"/>
        <w:rPr>
          <w:sz w:val="22"/>
          <w:szCs w:val="22"/>
          <w:lang w:val="cs-CZ"/>
        </w:rPr>
      </w:pPr>
      <w:r w:rsidRPr="00AE77D2">
        <w:rPr>
          <w:sz w:val="22"/>
          <w:szCs w:val="22"/>
          <w:lang w:val="cs-CZ"/>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2CF362FB" w14:textId="77777777" w:rsidR="00AE77D2" w:rsidRDefault="00AE77D2" w:rsidP="00627C0D">
      <w:pPr>
        <w:pStyle w:val="Nadpis2"/>
        <w:spacing w:line="240" w:lineRule="auto"/>
        <w:rPr>
          <w:sz w:val="22"/>
          <w:szCs w:val="22"/>
        </w:rPr>
      </w:pPr>
      <w:r w:rsidRPr="00627C0D">
        <w:rPr>
          <w:sz w:val="22"/>
          <w:szCs w:val="22"/>
          <w:lang w:val="cs-CZ"/>
        </w:rPr>
        <w:t xml:space="preserve">Vybraný dodavatel předloží zadavateli ke dni podpisu smlouvy o dílo aktualizovaný časový a finanční harmonogram, který bude vypracován s podrobností min. na realizační měsíce po jednotlivých stavebních objektech. Harmonogram musí respektovat požadavky projektové dokumentace a dotčených norem vzhledem k prováděným pracím. V časovém harmonogramu </w:t>
      </w:r>
      <w:r w:rsidRPr="00627C0D">
        <w:rPr>
          <w:sz w:val="22"/>
          <w:szCs w:val="22"/>
          <w:lang w:val="cs-CZ"/>
        </w:rPr>
        <w:lastRenderedPageBreak/>
        <w:t>musí dodavatel stručně definovat postup realizace zakázky. Při zpracovávání časového harmonogramu dodavatel zohlední klimatické podmínky a příslušné technologické postupy a předpisy.</w:t>
      </w:r>
    </w:p>
    <w:p w14:paraId="459980EA" w14:textId="679D226B" w:rsidR="00AE77D2" w:rsidRPr="00AD15CB" w:rsidRDefault="00AE77D2" w:rsidP="00AD15CB">
      <w:pPr>
        <w:pStyle w:val="Nadpis2"/>
        <w:spacing w:line="240" w:lineRule="auto"/>
      </w:pPr>
      <w:r w:rsidRPr="00627C0D">
        <w:rPr>
          <w:sz w:val="22"/>
          <w:szCs w:val="22"/>
          <w:lang w:val="cs-CZ"/>
        </w:rPr>
        <w:t>Vybraný dodavatel je povinen postupovat tak, aby dodržel veškeré stanovené termíny uvedené v časovém harmonogramu. Jakékoli změny v časovém harmonogramu je možné provést pouze po předchozím písemném souhlasu Zadavatele. Dodavatel je povinen vyzvat TDI ke kontrole dokončení každého uzlového bodu. Nedodržení uzlových bodů bude považováno za porušení povinností vyplývajících ze Smlouvy o dílo.</w:t>
      </w:r>
    </w:p>
    <w:p w14:paraId="6561A670" w14:textId="77777777" w:rsidR="00731E51" w:rsidRPr="00264963" w:rsidRDefault="0002767D" w:rsidP="00731E51">
      <w:pPr>
        <w:pStyle w:val="Nadpis2"/>
        <w:spacing w:line="240" w:lineRule="auto"/>
        <w:rPr>
          <w:sz w:val="22"/>
          <w:szCs w:val="22"/>
          <w:lang w:val="cs-CZ"/>
        </w:rPr>
      </w:pPr>
      <w:r w:rsidRPr="00264963">
        <w:rPr>
          <w:sz w:val="22"/>
          <w:szCs w:val="22"/>
          <w:lang w:val="cs-CZ"/>
        </w:rPr>
        <w:t>Nedílnou součást Smlouvy tvoří jako přílohy Smlouvy:</w:t>
      </w:r>
    </w:p>
    <w:p w14:paraId="6E3B00B5" w14:textId="77777777" w:rsidR="00731E51" w:rsidRPr="00264963" w:rsidRDefault="00731E51" w:rsidP="00731E51">
      <w:pPr>
        <w:spacing w:after="120" w:line="240" w:lineRule="auto"/>
        <w:jc w:val="both"/>
        <w:rPr>
          <w:rFonts w:ascii="Cambria" w:hAnsi="Cambria" w:cs="Cambria"/>
          <w:lang w:val="cs-CZ"/>
        </w:rPr>
      </w:pPr>
      <w:r w:rsidRPr="00264963">
        <w:rPr>
          <w:rFonts w:ascii="Cambria" w:hAnsi="Cambria" w:cs="Cambria"/>
          <w:lang w:val="cs-CZ"/>
        </w:rPr>
        <w:t>Příloha č. 1:</w:t>
      </w:r>
      <w:r w:rsidRPr="00264963">
        <w:rPr>
          <w:rFonts w:ascii="Cambria" w:hAnsi="Cambria" w:cs="Cambria"/>
          <w:lang w:val="cs-CZ"/>
        </w:rPr>
        <w:tab/>
        <w:t>Oceněný soupis stavebních prací, dodávek a služeb s výkazem výměr</w:t>
      </w:r>
    </w:p>
    <w:p w14:paraId="64EBD1C6" w14:textId="321BABD3" w:rsidR="00E25691" w:rsidRPr="00627C0D" w:rsidRDefault="00E25691" w:rsidP="00E25691">
      <w:pPr>
        <w:spacing w:line="240" w:lineRule="auto"/>
        <w:jc w:val="both"/>
        <w:rPr>
          <w:rFonts w:ascii="Cambria" w:hAnsi="Cambria" w:cs="Cambria"/>
          <w:strike/>
          <w:lang w:val="cs-CZ"/>
        </w:rPr>
      </w:pPr>
      <w:r w:rsidRPr="00EB2A76">
        <w:rPr>
          <w:rFonts w:ascii="Cambria" w:hAnsi="Cambria" w:cs="Cambria"/>
          <w:lang w:val="cs-CZ"/>
        </w:rPr>
        <w:t xml:space="preserve">Příloha č. </w:t>
      </w:r>
      <w:r w:rsidR="00FF027A">
        <w:rPr>
          <w:rFonts w:ascii="Cambria" w:hAnsi="Cambria" w:cs="Cambria"/>
          <w:lang w:val="cs-CZ"/>
        </w:rPr>
        <w:t>2</w:t>
      </w:r>
      <w:r w:rsidRPr="00EB2A76">
        <w:rPr>
          <w:rFonts w:ascii="Cambria" w:hAnsi="Cambria" w:cs="Cambria"/>
          <w:lang w:val="cs-CZ"/>
        </w:rPr>
        <w:t>:</w:t>
      </w:r>
      <w:r w:rsidRPr="00EB2A76">
        <w:rPr>
          <w:rFonts w:ascii="Cambria" w:hAnsi="Cambria" w:cs="Cambria"/>
          <w:lang w:val="cs-CZ"/>
        </w:rPr>
        <w:tab/>
        <w:t>Pojistná smlouva</w:t>
      </w:r>
      <w:r w:rsidR="00867473">
        <w:rPr>
          <w:rFonts w:ascii="Cambria" w:hAnsi="Cambria" w:cs="Cambria"/>
          <w:lang w:val="cs-CZ"/>
        </w:rPr>
        <w:t xml:space="preserve"> </w:t>
      </w:r>
    </w:p>
    <w:p w14:paraId="45DB8966" w14:textId="6A9B7A44" w:rsidR="00E25691" w:rsidRPr="00627C0D" w:rsidRDefault="00E25691" w:rsidP="00E25691">
      <w:pPr>
        <w:spacing w:line="240" w:lineRule="auto"/>
        <w:jc w:val="both"/>
        <w:rPr>
          <w:rFonts w:ascii="Cambria" w:hAnsi="Cambria" w:cs="Cambria"/>
          <w:strike/>
          <w:lang w:val="cs-CZ"/>
        </w:rPr>
      </w:pPr>
      <w:r w:rsidRPr="00EB2A76">
        <w:rPr>
          <w:rFonts w:ascii="Cambria" w:hAnsi="Cambria" w:cs="Cambria"/>
          <w:lang w:val="cs-CZ"/>
        </w:rPr>
        <w:t xml:space="preserve">Příloha č. </w:t>
      </w:r>
      <w:r w:rsidR="00FF027A">
        <w:rPr>
          <w:rFonts w:ascii="Cambria" w:hAnsi="Cambria" w:cs="Cambria"/>
          <w:lang w:val="cs-CZ"/>
        </w:rPr>
        <w:t>3</w:t>
      </w:r>
      <w:r w:rsidRPr="00EB2A76">
        <w:rPr>
          <w:rFonts w:ascii="Cambria" w:hAnsi="Cambria" w:cs="Cambria"/>
          <w:lang w:val="cs-CZ"/>
        </w:rPr>
        <w:t>:</w:t>
      </w:r>
      <w:r w:rsidRPr="00EB2A76">
        <w:rPr>
          <w:rFonts w:ascii="Cambria" w:hAnsi="Cambria" w:cs="Cambria"/>
          <w:lang w:val="cs-CZ"/>
        </w:rPr>
        <w:tab/>
      </w:r>
      <w:r w:rsidR="00E803E6" w:rsidRPr="00EB2A76">
        <w:rPr>
          <w:rFonts w:ascii="Cambria" w:hAnsi="Cambria" w:cs="Cambria"/>
          <w:lang w:val="cs-CZ"/>
        </w:rPr>
        <w:t>Záruční listina</w:t>
      </w:r>
      <w:r w:rsidRPr="00EB2A76">
        <w:rPr>
          <w:rFonts w:ascii="Cambria" w:hAnsi="Cambria" w:cs="Cambria"/>
          <w:lang w:val="cs-CZ"/>
        </w:rPr>
        <w:t xml:space="preserve"> za řádné provedení díla</w:t>
      </w:r>
      <w:r w:rsidR="00867473">
        <w:rPr>
          <w:rFonts w:ascii="Cambria" w:hAnsi="Cambria" w:cs="Cambria"/>
          <w:lang w:val="cs-CZ"/>
        </w:rPr>
        <w:t xml:space="preserve"> </w:t>
      </w:r>
    </w:p>
    <w:p w14:paraId="1232DA2F" w14:textId="69AE80E1" w:rsidR="00FF027A" w:rsidRDefault="00FF027A" w:rsidP="00E25691">
      <w:pPr>
        <w:spacing w:line="240" w:lineRule="auto"/>
        <w:jc w:val="both"/>
        <w:rPr>
          <w:rFonts w:ascii="Cambria" w:hAnsi="Cambria" w:cs="Cambria"/>
          <w:lang w:val="cs-CZ"/>
        </w:rPr>
      </w:pPr>
      <w:r>
        <w:rPr>
          <w:rFonts w:ascii="Cambria" w:hAnsi="Cambria" w:cs="Cambria"/>
          <w:lang w:val="cs-CZ"/>
        </w:rPr>
        <w:t xml:space="preserve">Příloha č. 4:  </w:t>
      </w:r>
      <w:r w:rsidR="00627C0D">
        <w:rPr>
          <w:rFonts w:ascii="Cambria" w:hAnsi="Cambria" w:cs="Cambria"/>
          <w:lang w:val="cs-CZ"/>
        </w:rPr>
        <w:tab/>
      </w:r>
      <w:r w:rsidR="003D7B2F">
        <w:rPr>
          <w:rFonts w:ascii="Cambria" w:hAnsi="Cambria" w:cs="Cambria"/>
          <w:lang w:val="cs-CZ"/>
        </w:rPr>
        <w:t>Časový a finanční h</w:t>
      </w:r>
      <w:r>
        <w:rPr>
          <w:rFonts w:ascii="Cambria" w:hAnsi="Cambria" w:cs="Cambria"/>
          <w:lang w:val="cs-CZ"/>
        </w:rPr>
        <w:t>armonogram</w:t>
      </w:r>
    </w:p>
    <w:p w14:paraId="19A60EB9" w14:textId="66933371" w:rsidR="007D296E" w:rsidRDefault="007D296E" w:rsidP="00E25691">
      <w:pPr>
        <w:spacing w:line="240" w:lineRule="auto"/>
        <w:jc w:val="both"/>
        <w:rPr>
          <w:rFonts w:ascii="Cambria" w:hAnsi="Cambria" w:cs="Cambria"/>
          <w:lang w:val="cs-CZ"/>
        </w:rPr>
      </w:pPr>
      <w:r>
        <w:rPr>
          <w:rFonts w:ascii="Cambria" w:hAnsi="Cambria" w:cs="Cambria"/>
          <w:lang w:val="cs-CZ"/>
        </w:rPr>
        <w:t xml:space="preserve">Příloha č. 5 </w:t>
      </w:r>
      <w:r w:rsidR="009F5B99">
        <w:rPr>
          <w:rFonts w:ascii="Cambria" w:hAnsi="Cambria" w:cs="Cambria"/>
          <w:lang w:val="cs-CZ"/>
        </w:rPr>
        <w:t xml:space="preserve"> </w:t>
      </w:r>
      <w:r w:rsidR="00627C0D">
        <w:rPr>
          <w:rFonts w:ascii="Cambria" w:hAnsi="Cambria" w:cs="Cambria"/>
          <w:lang w:val="cs-CZ"/>
        </w:rPr>
        <w:tab/>
      </w:r>
      <w:r>
        <w:rPr>
          <w:rFonts w:ascii="Cambria" w:hAnsi="Cambria" w:cs="Cambria"/>
          <w:lang w:val="cs-CZ"/>
        </w:rPr>
        <w:t xml:space="preserve">Seznam poddodavatelů </w:t>
      </w:r>
    </w:p>
    <w:p w14:paraId="43E90588" w14:textId="77777777" w:rsidR="00FF027A" w:rsidRPr="00264963" w:rsidRDefault="00FF027A" w:rsidP="00E25691">
      <w:pPr>
        <w:spacing w:line="240" w:lineRule="auto"/>
        <w:jc w:val="both"/>
        <w:rPr>
          <w:rFonts w:ascii="Cambria" w:hAnsi="Cambria" w:cs="Cambria"/>
          <w:lang w:val="cs-CZ"/>
        </w:rPr>
      </w:pPr>
    </w:p>
    <w:p w14:paraId="5D85FEAF" w14:textId="77777777" w:rsidR="00425EEA" w:rsidRPr="00264963" w:rsidRDefault="00425EEA" w:rsidP="00F21743">
      <w:pPr>
        <w:pStyle w:val="Nadpis2"/>
        <w:spacing w:line="240" w:lineRule="auto"/>
        <w:rPr>
          <w:sz w:val="22"/>
          <w:szCs w:val="22"/>
          <w:lang w:val="cs-CZ"/>
        </w:rPr>
      </w:pPr>
      <w:r w:rsidRPr="00264963">
        <w:rPr>
          <w:sz w:val="22"/>
          <w:szCs w:val="22"/>
          <w:lang w:val="cs-CZ"/>
        </w:rPr>
        <w:t xml:space="preserve">Pro případ, že tato </w:t>
      </w:r>
      <w:r w:rsidR="000677D9" w:rsidRPr="00264963">
        <w:rPr>
          <w:sz w:val="22"/>
          <w:szCs w:val="22"/>
          <w:lang w:val="cs-CZ"/>
        </w:rPr>
        <w:t>S</w:t>
      </w:r>
      <w:r w:rsidRPr="00264963">
        <w:rPr>
          <w:sz w:val="22"/>
          <w:szCs w:val="22"/>
          <w:lang w:val="cs-CZ"/>
        </w:rPr>
        <w:t xml:space="preserve">mlouva není uzavírána za přítomnosti obou smluvních stran, platí, že </w:t>
      </w:r>
      <w:r w:rsidR="000677D9" w:rsidRPr="00264963">
        <w:rPr>
          <w:sz w:val="22"/>
          <w:szCs w:val="22"/>
          <w:lang w:val="cs-CZ"/>
        </w:rPr>
        <w:t>S</w:t>
      </w:r>
      <w:r w:rsidRPr="00264963">
        <w:rPr>
          <w:sz w:val="22"/>
          <w:szCs w:val="22"/>
          <w:lang w:val="cs-CZ"/>
        </w:rPr>
        <w:t>mlouva nebude uzavřena, pokud ji některý z účastníků podepíše s jakoukoli změnou či odchylkou, byť nepodstatnou, nebo dodatkem, ledaže druhá smluvní strana takovou změnu či odchylku nebo dodatek následně schválí.</w:t>
      </w:r>
    </w:p>
    <w:p w14:paraId="788855F7" w14:textId="77777777" w:rsidR="00264963" w:rsidRPr="00264963" w:rsidRDefault="00264963" w:rsidP="00425EEA">
      <w:pPr>
        <w:spacing w:after="0" w:line="240" w:lineRule="auto"/>
        <w:jc w:val="both"/>
        <w:rPr>
          <w:rFonts w:ascii="Cambria" w:hAnsi="Cambria" w:cs="Arial"/>
          <w:lang w:val="cs-CZ"/>
        </w:rPr>
      </w:pPr>
    </w:p>
    <w:p w14:paraId="2156CF21" w14:textId="77777777" w:rsidR="00E25691" w:rsidRPr="00264963" w:rsidRDefault="00E25691" w:rsidP="00E25691">
      <w:pPr>
        <w:tabs>
          <w:tab w:val="left" w:pos="5387"/>
        </w:tabs>
        <w:jc w:val="both"/>
        <w:rPr>
          <w:rFonts w:ascii="Cambria" w:hAnsi="Cambria" w:cs="Cambria"/>
          <w:lang w:val="cs-CZ"/>
        </w:rPr>
      </w:pPr>
      <w:r w:rsidRPr="00264963">
        <w:rPr>
          <w:rFonts w:ascii="Cambria" w:hAnsi="Cambria" w:cs="Cambria"/>
          <w:lang w:val="cs-CZ"/>
        </w:rPr>
        <w:t>Objednatel</w:t>
      </w:r>
      <w:r w:rsidRPr="00264963">
        <w:rPr>
          <w:rFonts w:ascii="Cambria" w:hAnsi="Cambria" w:cs="Cambria"/>
          <w:lang w:val="cs-CZ"/>
        </w:rPr>
        <w:tab/>
        <w:t>Zhotovitel</w:t>
      </w:r>
    </w:p>
    <w:p w14:paraId="1A54FC22" w14:textId="77777777" w:rsidR="00E25691" w:rsidRPr="00264963" w:rsidRDefault="00E25691" w:rsidP="00E25691">
      <w:pPr>
        <w:tabs>
          <w:tab w:val="left" w:pos="5387"/>
        </w:tabs>
        <w:jc w:val="both"/>
        <w:rPr>
          <w:rFonts w:ascii="Cambria" w:hAnsi="Cambria" w:cs="Cambria"/>
          <w:lang w:val="cs-CZ"/>
        </w:rPr>
      </w:pPr>
      <w:r w:rsidRPr="00264963">
        <w:rPr>
          <w:rFonts w:ascii="Cambria" w:hAnsi="Cambria" w:cs="Cambria"/>
          <w:lang w:val="cs-CZ"/>
        </w:rPr>
        <w:t>V</w:t>
      </w:r>
      <w:r w:rsidR="00113371">
        <w:rPr>
          <w:rFonts w:ascii="Cambria" w:hAnsi="Cambria" w:cs="Cambria"/>
          <w:lang w:val="cs-CZ"/>
        </w:rPr>
        <w:t xml:space="preserve"> </w:t>
      </w:r>
      <w:r w:rsidR="00E84076">
        <w:rPr>
          <w:rFonts w:ascii="Cambria" w:hAnsi="Cambria" w:cs="Cambria"/>
          <w:lang w:val="cs-CZ"/>
        </w:rPr>
        <w:t>Mnichovicích</w:t>
      </w:r>
      <w:r w:rsidRPr="00264963">
        <w:rPr>
          <w:rFonts w:ascii="Cambria" w:hAnsi="Cambria" w:cs="Cambria"/>
          <w:lang w:val="cs-CZ"/>
        </w:rPr>
        <w:t>, dne………………….</w:t>
      </w:r>
      <w:r w:rsidRPr="00264963">
        <w:rPr>
          <w:rFonts w:ascii="Cambria" w:hAnsi="Cambria" w:cs="Cambria"/>
          <w:lang w:val="cs-CZ"/>
        </w:rPr>
        <w:tab/>
        <w:t>V</w:t>
      </w:r>
      <w:bookmarkStart w:id="5" w:name="Text4"/>
      <w:r w:rsidR="007C645F" w:rsidRPr="00264963">
        <w:rPr>
          <w:rFonts w:ascii="Cambria" w:hAnsi="Cambria" w:cs="Cambria"/>
          <w:highlight w:val="yellow"/>
          <w:lang w:val="cs-CZ"/>
        </w:rPr>
        <w:fldChar w:fldCharType="begin">
          <w:ffData>
            <w:name w:val="Text4"/>
            <w:enabled/>
            <w:calcOnExit w:val="0"/>
            <w:textInput/>
          </w:ffData>
        </w:fldChar>
      </w:r>
      <w:r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5"/>
      <w:r w:rsidR="00113371">
        <w:rPr>
          <w:rFonts w:ascii="Cambria" w:hAnsi="Cambria" w:cs="Cambria"/>
          <w:lang w:val="cs-CZ"/>
        </w:rPr>
        <w:t xml:space="preserve">, </w:t>
      </w:r>
      <w:r w:rsidRPr="00264963">
        <w:rPr>
          <w:rFonts w:ascii="Cambria" w:hAnsi="Cambria" w:cs="Cambria"/>
          <w:lang w:val="cs-CZ"/>
        </w:rPr>
        <w:t>dne</w:t>
      </w:r>
      <w:r w:rsidR="007C645F" w:rsidRPr="00264963">
        <w:rPr>
          <w:rFonts w:ascii="Cambria" w:hAnsi="Cambria" w:cs="Cambria"/>
          <w:highlight w:val="yellow"/>
          <w:lang w:val="cs-CZ"/>
        </w:rPr>
        <w:fldChar w:fldCharType="begin">
          <w:ffData>
            <w:name w:val="Text5"/>
            <w:enabled/>
            <w:calcOnExit w:val="0"/>
            <w:textInput/>
          </w:ffData>
        </w:fldChar>
      </w:r>
      <w:bookmarkStart w:id="6" w:name="Text5"/>
      <w:r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6"/>
    </w:p>
    <w:p w14:paraId="49596158" w14:textId="77777777" w:rsidR="00E25691" w:rsidRPr="00264963" w:rsidRDefault="00E25691" w:rsidP="00E25691">
      <w:pPr>
        <w:tabs>
          <w:tab w:val="left" w:pos="5812"/>
        </w:tabs>
        <w:jc w:val="both"/>
        <w:rPr>
          <w:rFonts w:ascii="Cambria" w:hAnsi="Cambria" w:cs="Cambria"/>
          <w:lang w:val="cs-CZ"/>
        </w:rPr>
      </w:pPr>
    </w:p>
    <w:p w14:paraId="04F84144" w14:textId="77777777" w:rsidR="00E25691" w:rsidRPr="00264963" w:rsidRDefault="00694B9C" w:rsidP="00E25691">
      <w:pPr>
        <w:tabs>
          <w:tab w:val="left" w:pos="5387"/>
        </w:tabs>
        <w:spacing w:after="0"/>
        <w:jc w:val="both"/>
        <w:rPr>
          <w:rFonts w:ascii="Cambria" w:hAnsi="Cambria" w:cs="Cambria"/>
          <w:lang w:val="cs-CZ"/>
        </w:rPr>
      </w:pPr>
      <w:r>
        <w:rPr>
          <w:rFonts w:ascii="Cambria" w:hAnsi="Cambria" w:cs="Cambria"/>
          <w:lang w:val="cs-CZ"/>
        </w:rPr>
        <w:t>…………………………………………………………</w:t>
      </w:r>
      <w:r w:rsidR="00E25691" w:rsidRPr="00264963">
        <w:rPr>
          <w:rFonts w:ascii="Cambria" w:hAnsi="Cambria" w:cs="Cambria"/>
          <w:lang w:val="cs-CZ"/>
        </w:rPr>
        <w:tab/>
        <w:t>…………………………………………………….</w:t>
      </w:r>
    </w:p>
    <w:p w14:paraId="42EC8E71" w14:textId="77777777" w:rsidR="00E25691" w:rsidRPr="00264963" w:rsidRDefault="00E84076" w:rsidP="00E25691">
      <w:pPr>
        <w:tabs>
          <w:tab w:val="left" w:pos="5387"/>
        </w:tabs>
        <w:spacing w:after="0" w:line="240" w:lineRule="auto"/>
        <w:jc w:val="both"/>
        <w:rPr>
          <w:rFonts w:ascii="Cambria" w:hAnsi="Cambria"/>
          <w:b/>
          <w:bCs/>
          <w:iCs/>
          <w:lang w:val="cs-CZ"/>
        </w:rPr>
      </w:pPr>
      <w:r>
        <w:rPr>
          <w:rFonts w:ascii="Cambria" w:hAnsi="Cambria"/>
          <w:b/>
          <w:bCs/>
          <w:iCs/>
          <w:lang w:val="cs-CZ"/>
        </w:rPr>
        <w:t>Město Mnichovice</w:t>
      </w:r>
      <w:r w:rsidR="005148B5">
        <w:rPr>
          <w:rFonts w:ascii="Cambria" w:hAnsi="Cambria"/>
          <w:b/>
          <w:bCs/>
          <w:iCs/>
          <w:lang w:val="cs-CZ"/>
        </w:rPr>
        <w:tab/>
      </w:r>
      <w:r w:rsidR="005148B5">
        <w:rPr>
          <w:rFonts w:ascii="Cambria" w:hAnsi="Cambria"/>
          <w:b/>
          <w:bCs/>
          <w:iCs/>
          <w:lang w:val="cs-CZ"/>
        </w:rPr>
        <w:tab/>
      </w:r>
      <w:r w:rsidR="005148B5">
        <w:rPr>
          <w:rFonts w:ascii="Cambria" w:hAnsi="Cambria"/>
          <w:b/>
          <w:bCs/>
          <w:iCs/>
          <w:lang w:val="cs-CZ"/>
        </w:rPr>
        <w:tab/>
      </w:r>
      <w:r w:rsidR="005148B5">
        <w:rPr>
          <w:rFonts w:ascii="Cambria" w:hAnsi="Cambria"/>
          <w:b/>
          <w:bCs/>
          <w:iCs/>
          <w:lang w:val="cs-CZ"/>
        </w:rPr>
        <w:tab/>
      </w:r>
      <w:r w:rsidR="007C645F" w:rsidRPr="00264963">
        <w:rPr>
          <w:rFonts w:ascii="Cambria" w:hAnsi="Cambria"/>
          <w:highlight w:val="yellow"/>
          <w:lang w:val="cs-CZ"/>
        </w:rPr>
        <w:fldChar w:fldCharType="begin">
          <w:ffData>
            <w:name w:val="Text6"/>
            <w:enabled/>
            <w:calcOnExit w:val="0"/>
            <w:textInput/>
          </w:ffData>
        </w:fldChar>
      </w:r>
      <w:bookmarkStart w:id="7" w:name="Text6"/>
      <w:r w:rsidR="00E25691" w:rsidRPr="00264963">
        <w:rPr>
          <w:rFonts w:ascii="Cambria" w:hAnsi="Cambria"/>
          <w:highlight w:val="yellow"/>
          <w:lang w:val="cs-CZ"/>
        </w:rPr>
        <w:instrText xml:space="preserve"> FORMTEXT </w:instrText>
      </w:r>
      <w:r w:rsidR="007C645F" w:rsidRPr="00264963">
        <w:rPr>
          <w:rFonts w:ascii="Cambria" w:hAnsi="Cambria"/>
          <w:highlight w:val="yellow"/>
          <w:lang w:val="cs-CZ"/>
        </w:rPr>
      </w:r>
      <w:r w:rsidR="007C645F" w:rsidRPr="00264963">
        <w:rPr>
          <w:rFonts w:ascii="Cambria" w:hAnsi="Cambria"/>
          <w:highlight w:val="yellow"/>
          <w:lang w:val="cs-CZ"/>
        </w:rPr>
        <w:fldChar w:fldCharType="separate"/>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7C645F" w:rsidRPr="00264963">
        <w:rPr>
          <w:rFonts w:ascii="Cambria" w:hAnsi="Cambria"/>
          <w:highlight w:val="yellow"/>
          <w:lang w:val="cs-CZ"/>
        </w:rPr>
        <w:fldChar w:fldCharType="end"/>
      </w:r>
      <w:bookmarkEnd w:id="7"/>
    </w:p>
    <w:p w14:paraId="08215C7F" w14:textId="77777777" w:rsidR="003C60C2" w:rsidRPr="00264963" w:rsidRDefault="00E84076" w:rsidP="00F71815">
      <w:pPr>
        <w:tabs>
          <w:tab w:val="left" w:pos="5387"/>
        </w:tabs>
        <w:ind w:left="5385" w:hanging="5385"/>
        <w:jc w:val="both"/>
        <w:rPr>
          <w:rFonts w:ascii="Cambria" w:hAnsi="Cambria" w:cs="Cambria"/>
          <w:lang w:val="cs-CZ"/>
        </w:rPr>
      </w:pPr>
      <w:r w:rsidRPr="00E84076">
        <w:rPr>
          <w:rFonts w:ascii="Cambria" w:hAnsi="Cambria" w:cs="Cambria"/>
          <w:lang w:val="cs-CZ"/>
        </w:rPr>
        <w:t>Mgr. Petra Pecková, starostka</w:t>
      </w:r>
      <w:r w:rsidR="00EC5C1F">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7C645F" w:rsidRPr="00264963">
        <w:rPr>
          <w:rFonts w:ascii="Cambria" w:hAnsi="Cambria" w:cs="Cambria"/>
          <w:highlight w:val="yellow"/>
          <w:lang w:val="cs-CZ"/>
        </w:rPr>
        <w:fldChar w:fldCharType="begin">
          <w:ffData>
            <w:name w:val="Text7"/>
            <w:enabled/>
            <w:calcOnExit w:val="0"/>
            <w:textInput/>
          </w:ffData>
        </w:fldChar>
      </w:r>
      <w:bookmarkStart w:id="8" w:name="Text7"/>
      <w:r w:rsidR="00EC5C1F"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8"/>
    </w:p>
    <w:sectPr w:rsidR="003C60C2" w:rsidRPr="00264963" w:rsidSect="00F233C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339C68" w15:done="0"/>
  <w15:commentEx w15:paraId="039ECE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339C68" w16cid:durableId="221929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26D4D" w14:textId="77777777" w:rsidR="00911102" w:rsidRPr="00AF3C37" w:rsidRDefault="00911102" w:rsidP="00B80DA7">
      <w:pPr>
        <w:spacing w:after="0" w:line="240" w:lineRule="auto"/>
      </w:pPr>
      <w:r>
        <w:separator/>
      </w:r>
    </w:p>
  </w:endnote>
  <w:endnote w:type="continuationSeparator" w:id="0">
    <w:p w14:paraId="51A4E473" w14:textId="77777777" w:rsidR="00911102" w:rsidRPr="00AF3C37" w:rsidRDefault="00911102"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14:paraId="0EF30993" w14:textId="77777777" w:rsidR="00C80A57" w:rsidRDefault="007C645F">
        <w:pPr>
          <w:pStyle w:val="Zpat"/>
          <w:jc w:val="center"/>
        </w:pPr>
        <w:r>
          <w:fldChar w:fldCharType="begin"/>
        </w:r>
        <w:r w:rsidR="00C80A57">
          <w:instrText>PAGE   \* MERGEFORMAT</w:instrText>
        </w:r>
        <w:r>
          <w:fldChar w:fldCharType="separate"/>
        </w:r>
        <w:r w:rsidR="0098012C" w:rsidRPr="0098012C">
          <w:rPr>
            <w:noProof/>
            <w:lang w:val="cs-CZ"/>
          </w:rPr>
          <w:t>20</w:t>
        </w:r>
        <w:r>
          <w:rPr>
            <w:noProof/>
            <w:lang w:val="cs-CZ"/>
          </w:rPr>
          <w:fldChar w:fldCharType="end"/>
        </w:r>
      </w:p>
    </w:sdtContent>
  </w:sdt>
  <w:p w14:paraId="1CC2F34B" w14:textId="77777777" w:rsidR="00C80A57" w:rsidRDefault="00C80A5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28E495EA" w14:textId="77777777" w:rsidR="00C80A57" w:rsidRDefault="007C645F">
        <w:pPr>
          <w:pStyle w:val="Zpat"/>
          <w:jc w:val="center"/>
        </w:pPr>
        <w:r>
          <w:fldChar w:fldCharType="begin"/>
        </w:r>
        <w:r w:rsidR="00C80A57">
          <w:instrText>PAGE   \* MERGEFORMAT</w:instrText>
        </w:r>
        <w:r>
          <w:fldChar w:fldCharType="separate"/>
        </w:r>
        <w:r w:rsidR="0098012C" w:rsidRPr="0098012C">
          <w:rPr>
            <w:noProof/>
            <w:lang w:val="cs-CZ"/>
          </w:rPr>
          <w:t>1</w:t>
        </w:r>
        <w:r>
          <w:rPr>
            <w:noProof/>
            <w:lang w:val="cs-CZ"/>
          </w:rPr>
          <w:fldChar w:fldCharType="end"/>
        </w:r>
      </w:p>
    </w:sdtContent>
  </w:sdt>
  <w:p w14:paraId="64580B78" w14:textId="77777777" w:rsidR="00C80A57" w:rsidRDefault="00C80A5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105AF" w14:textId="77777777" w:rsidR="00911102" w:rsidRPr="00AF3C37" w:rsidRDefault="00911102" w:rsidP="00B80DA7">
      <w:pPr>
        <w:spacing w:after="0" w:line="240" w:lineRule="auto"/>
      </w:pPr>
      <w:r>
        <w:separator/>
      </w:r>
    </w:p>
  </w:footnote>
  <w:footnote w:type="continuationSeparator" w:id="0">
    <w:p w14:paraId="516FA832" w14:textId="77777777" w:rsidR="00911102" w:rsidRPr="00AF3C37" w:rsidRDefault="00911102"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213E7" w14:textId="77777777" w:rsidR="00C80A57" w:rsidRPr="00EA19EE" w:rsidRDefault="00C80A57" w:rsidP="009303D8">
    <w:pPr>
      <w:rPr>
        <w:lang w:val="cs-CZ"/>
      </w:rPr>
    </w:pPr>
  </w:p>
  <w:p w14:paraId="06426102" w14:textId="77777777" w:rsidR="00C80A57" w:rsidRDefault="00C80A5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nsid w:val="14F7098F"/>
    <w:multiLevelType w:val="hybridMultilevel"/>
    <w:tmpl w:val="B77A65E8"/>
    <w:lvl w:ilvl="0" w:tplc="38BCF7CA">
      <w:start w:val="1"/>
      <w:numFmt w:val="bullet"/>
      <w:lvlText w:val="-"/>
      <w:lvlJc w:val="left"/>
      <w:pPr>
        <w:ind w:left="2574" w:hanging="360"/>
      </w:pPr>
      <w:rPr>
        <w:rFonts w:ascii="Cambria" w:eastAsia="Times New Roman" w:hAnsi="Cambria" w:cs="Times New Roman" w:hint="default"/>
      </w:rPr>
    </w:lvl>
    <w:lvl w:ilvl="1" w:tplc="04050003">
      <w:start w:val="1"/>
      <w:numFmt w:val="bullet"/>
      <w:lvlText w:val="o"/>
      <w:lvlJc w:val="left"/>
      <w:pPr>
        <w:ind w:left="3294" w:hanging="360"/>
      </w:pPr>
      <w:rPr>
        <w:rFonts w:ascii="Courier New" w:hAnsi="Courier New" w:cs="Courier New" w:hint="default"/>
      </w:rPr>
    </w:lvl>
    <w:lvl w:ilvl="2" w:tplc="04050005" w:tentative="1">
      <w:start w:val="1"/>
      <w:numFmt w:val="bullet"/>
      <w:lvlText w:val=""/>
      <w:lvlJc w:val="left"/>
      <w:pPr>
        <w:ind w:left="4014" w:hanging="360"/>
      </w:pPr>
      <w:rPr>
        <w:rFonts w:ascii="Wingdings" w:hAnsi="Wingdings" w:hint="default"/>
      </w:rPr>
    </w:lvl>
    <w:lvl w:ilvl="3" w:tplc="04050001" w:tentative="1">
      <w:start w:val="1"/>
      <w:numFmt w:val="bullet"/>
      <w:lvlText w:val=""/>
      <w:lvlJc w:val="left"/>
      <w:pPr>
        <w:ind w:left="4734" w:hanging="360"/>
      </w:pPr>
      <w:rPr>
        <w:rFonts w:ascii="Symbol" w:hAnsi="Symbol" w:hint="default"/>
      </w:rPr>
    </w:lvl>
    <w:lvl w:ilvl="4" w:tplc="04050003" w:tentative="1">
      <w:start w:val="1"/>
      <w:numFmt w:val="bullet"/>
      <w:lvlText w:val="o"/>
      <w:lvlJc w:val="left"/>
      <w:pPr>
        <w:ind w:left="5454" w:hanging="360"/>
      </w:pPr>
      <w:rPr>
        <w:rFonts w:ascii="Courier New" w:hAnsi="Courier New" w:cs="Courier New" w:hint="default"/>
      </w:rPr>
    </w:lvl>
    <w:lvl w:ilvl="5" w:tplc="04050005" w:tentative="1">
      <w:start w:val="1"/>
      <w:numFmt w:val="bullet"/>
      <w:lvlText w:val=""/>
      <w:lvlJc w:val="left"/>
      <w:pPr>
        <w:ind w:left="6174" w:hanging="360"/>
      </w:pPr>
      <w:rPr>
        <w:rFonts w:ascii="Wingdings" w:hAnsi="Wingdings" w:hint="default"/>
      </w:rPr>
    </w:lvl>
    <w:lvl w:ilvl="6" w:tplc="04050001" w:tentative="1">
      <w:start w:val="1"/>
      <w:numFmt w:val="bullet"/>
      <w:lvlText w:val=""/>
      <w:lvlJc w:val="left"/>
      <w:pPr>
        <w:ind w:left="6894" w:hanging="360"/>
      </w:pPr>
      <w:rPr>
        <w:rFonts w:ascii="Symbol" w:hAnsi="Symbol" w:hint="default"/>
      </w:rPr>
    </w:lvl>
    <w:lvl w:ilvl="7" w:tplc="04050003" w:tentative="1">
      <w:start w:val="1"/>
      <w:numFmt w:val="bullet"/>
      <w:lvlText w:val="o"/>
      <w:lvlJc w:val="left"/>
      <w:pPr>
        <w:ind w:left="7614" w:hanging="360"/>
      </w:pPr>
      <w:rPr>
        <w:rFonts w:ascii="Courier New" w:hAnsi="Courier New" w:cs="Courier New" w:hint="default"/>
      </w:rPr>
    </w:lvl>
    <w:lvl w:ilvl="8" w:tplc="04050005" w:tentative="1">
      <w:start w:val="1"/>
      <w:numFmt w:val="bullet"/>
      <w:lvlText w:val=""/>
      <w:lvlJc w:val="left"/>
      <w:pPr>
        <w:ind w:left="8334" w:hanging="360"/>
      </w:pPr>
      <w:rPr>
        <w:rFonts w:ascii="Wingdings" w:hAnsi="Wingdings" w:hint="default"/>
      </w:rPr>
    </w:lvl>
  </w:abstractNum>
  <w:abstractNum w:abstractNumId="10">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1">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2">
    <w:nsid w:val="286B4D18"/>
    <w:multiLevelType w:val="multilevel"/>
    <w:tmpl w:val="A5E2462E"/>
    <w:lvl w:ilvl="0">
      <w:start w:val="1"/>
      <w:numFmt w:val="upperRoman"/>
      <w:lvlText w:val="%1."/>
      <w:lvlJc w:val="left"/>
      <w:pPr>
        <w:ind w:left="720" w:firstLine="0"/>
      </w:pPr>
      <w:rPr>
        <w:rFonts w:cs="Times New Roman" w:hint="default"/>
      </w:rPr>
    </w:lvl>
    <w:lvl w:ilvl="1">
      <w:start w:val="1"/>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3">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4">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pStyle w:val="Styl11"/>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5">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97F2630"/>
    <w:multiLevelType w:val="multilevel"/>
    <w:tmpl w:val="9104ED70"/>
    <w:lvl w:ilvl="0">
      <w:start w:val="1"/>
      <w:numFmt w:val="bullet"/>
      <w:lvlText w:val=""/>
      <w:lvlJc w:val="left"/>
      <w:pPr>
        <w:tabs>
          <w:tab w:val="num" w:pos="1776"/>
        </w:tabs>
        <w:ind w:left="1776" w:hanging="360"/>
      </w:pPr>
      <w:rPr>
        <w:rFonts w:ascii="Symbol" w:hAnsi="Symbol" w:hint="default"/>
        <w:sz w:val="20"/>
      </w:rPr>
    </w:lvl>
    <w:lvl w:ilvl="1">
      <w:start w:val="1"/>
      <w:numFmt w:val="bullet"/>
      <w:lvlText w:val=""/>
      <w:lvlJc w:val="left"/>
      <w:pPr>
        <w:tabs>
          <w:tab w:val="num" w:pos="2496"/>
        </w:tabs>
        <w:ind w:left="2496" w:hanging="360"/>
      </w:pPr>
      <w:rPr>
        <w:rFonts w:ascii="Symbol" w:hAnsi="Symbol" w:hint="default"/>
        <w:sz w:val="20"/>
      </w:rPr>
    </w:lvl>
    <w:lvl w:ilvl="2">
      <w:start w:val="1"/>
      <w:numFmt w:val="bullet"/>
      <w:lvlText w:val=""/>
      <w:lvlJc w:val="left"/>
      <w:pPr>
        <w:tabs>
          <w:tab w:val="num" w:pos="3216"/>
        </w:tabs>
        <w:ind w:left="3216" w:hanging="360"/>
      </w:pPr>
      <w:rPr>
        <w:rFonts w:ascii="Symbol" w:hAnsi="Symbol" w:hint="default"/>
        <w:sz w:val="20"/>
      </w:rPr>
    </w:lvl>
    <w:lvl w:ilvl="3">
      <w:start w:val="1"/>
      <w:numFmt w:val="bullet"/>
      <w:lvlText w:val=""/>
      <w:lvlJc w:val="left"/>
      <w:pPr>
        <w:tabs>
          <w:tab w:val="num" w:pos="3936"/>
        </w:tabs>
        <w:ind w:left="3936" w:hanging="360"/>
      </w:pPr>
      <w:rPr>
        <w:rFonts w:ascii="Symbol" w:hAnsi="Symbol" w:hint="default"/>
        <w:sz w:val="20"/>
      </w:rPr>
    </w:lvl>
    <w:lvl w:ilvl="4">
      <w:start w:val="1"/>
      <w:numFmt w:val="bullet"/>
      <w:lvlText w:val=""/>
      <w:lvlJc w:val="left"/>
      <w:pPr>
        <w:tabs>
          <w:tab w:val="num" w:pos="4656"/>
        </w:tabs>
        <w:ind w:left="4656" w:hanging="360"/>
      </w:pPr>
      <w:rPr>
        <w:rFonts w:ascii="Symbol" w:hAnsi="Symbol" w:hint="default"/>
        <w:sz w:val="20"/>
      </w:rPr>
    </w:lvl>
    <w:lvl w:ilvl="5">
      <w:start w:val="1"/>
      <w:numFmt w:val="bullet"/>
      <w:lvlText w:val=""/>
      <w:lvlJc w:val="left"/>
      <w:pPr>
        <w:tabs>
          <w:tab w:val="num" w:pos="5376"/>
        </w:tabs>
        <w:ind w:left="5376" w:hanging="360"/>
      </w:pPr>
      <w:rPr>
        <w:rFonts w:ascii="Symbol" w:hAnsi="Symbol" w:hint="default"/>
        <w:sz w:val="20"/>
      </w:rPr>
    </w:lvl>
    <w:lvl w:ilvl="6">
      <w:start w:val="1"/>
      <w:numFmt w:val="bullet"/>
      <w:lvlText w:val=""/>
      <w:lvlJc w:val="left"/>
      <w:pPr>
        <w:tabs>
          <w:tab w:val="num" w:pos="6096"/>
        </w:tabs>
        <w:ind w:left="6096" w:hanging="360"/>
      </w:pPr>
      <w:rPr>
        <w:rFonts w:ascii="Symbol" w:hAnsi="Symbol" w:hint="default"/>
        <w:sz w:val="20"/>
      </w:rPr>
    </w:lvl>
    <w:lvl w:ilvl="7">
      <w:start w:val="1"/>
      <w:numFmt w:val="bullet"/>
      <w:lvlText w:val=""/>
      <w:lvlJc w:val="left"/>
      <w:pPr>
        <w:tabs>
          <w:tab w:val="num" w:pos="6816"/>
        </w:tabs>
        <w:ind w:left="6816" w:hanging="360"/>
      </w:pPr>
      <w:rPr>
        <w:rFonts w:ascii="Symbol" w:hAnsi="Symbol" w:hint="default"/>
        <w:sz w:val="20"/>
      </w:rPr>
    </w:lvl>
    <w:lvl w:ilvl="8">
      <w:start w:val="1"/>
      <w:numFmt w:val="bullet"/>
      <w:lvlText w:val=""/>
      <w:lvlJc w:val="left"/>
      <w:pPr>
        <w:tabs>
          <w:tab w:val="num" w:pos="7536"/>
        </w:tabs>
        <w:ind w:left="7536" w:hanging="360"/>
      </w:pPr>
      <w:rPr>
        <w:rFonts w:ascii="Symbol" w:hAnsi="Symbol" w:hint="default"/>
        <w:sz w:val="20"/>
      </w:rPr>
    </w:lvl>
  </w:abstractNum>
  <w:abstractNum w:abstractNumId="17">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9">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nsid w:val="6C490650"/>
    <w:multiLevelType w:val="multilevel"/>
    <w:tmpl w:val="7CF8B96A"/>
    <w:lvl w:ilvl="0">
      <w:start w:val="1"/>
      <w:numFmt w:val="decimal"/>
      <w:lvlText w:val="%1."/>
      <w:lvlJc w:val="left"/>
      <w:pPr>
        <w:ind w:left="928" w:hanging="360"/>
      </w:pPr>
      <w:rPr>
        <w:rFonts w:cs="Times New Roman"/>
        <w:b/>
        <w:bCs/>
        <w:i w:val="0"/>
        <w:iCs w:val="0"/>
        <w:caps w:val="0"/>
        <w:smallCaps w:val="0"/>
        <w:strike w:val="0"/>
        <w:dstrike w:val="0"/>
        <w:vanish w:val="0"/>
        <w:webHidden w:val="0"/>
        <w:spacing w:val="0"/>
        <w:kern w:val="0"/>
        <w:position w:val="0"/>
        <w:u w:val="none"/>
        <w:effect w:val="none"/>
        <w:vertAlign w:val="baseline"/>
        <w:specVanish w:val="0"/>
      </w:rPr>
    </w:lvl>
    <w:lvl w:ilvl="1">
      <w:start w:val="1"/>
      <w:numFmt w:val="decimal"/>
      <w:lvlText w:val="%1.%2."/>
      <w:lvlJc w:val="left"/>
      <w:pPr>
        <w:ind w:left="574" w:hanging="432"/>
      </w:pPr>
      <w:rPr>
        <w:rFonts w:cs="Times New Roman"/>
        <w:b w:val="0"/>
        <w:bCs w:val="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2">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3">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4">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25">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4"/>
  </w:num>
  <w:num w:numId="2">
    <w:abstractNumId w:val="23"/>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7"/>
  </w:num>
  <w:num w:numId="25">
    <w:abstractNumId w:val="25"/>
  </w:num>
  <w:num w:numId="26">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2"/>
  </w:num>
  <w:num w:numId="29">
    <w:abstractNumId w:val="15"/>
  </w:num>
  <w:num w:numId="30">
    <w:abstractNumId w:val="24"/>
  </w:num>
  <w:num w:numId="31">
    <w:abstractNumId w:val="18"/>
  </w:num>
  <w:num w:numId="32">
    <w:abstractNumId w:val="13"/>
  </w:num>
  <w:num w:numId="33">
    <w:abstractNumId w:val="10"/>
  </w:num>
  <w:num w:numId="34">
    <w:abstractNumId w:val="10"/>
  </w:num>
  <w:num w:numId="35">
    <w:abstractNumId w:val="17"/>
    <w:lvlOverride w:ilvl="0">
      <w:startOverride w:val="1"/>
    </w:lvlOverride>
    <w:lvlOverride w:ilvl="1">
      <w:startOverride w:val="8"/>
    </w:lvlOverride>
  </w:num>
  <w:num w:numId="36">
    <w:abstractNumId w:val="10"/>
  </w:num>
  <w:num w:numId="37">
    <w:abstractNumId w:val="16"/>
  </w:num>
  <w:num w:numId="38">
    <w:abstractNumId w:val="9"/>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0"/>
  </w:num>
  <w:num w:numId="42">
    <w:abstractNumId w:val="10"/>
  </w:num>
  <w:num w:numId="43">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 Miroslava Vojtíšková">
    <w15:presenceInfo w15:providerId="AD" w15:userId="S-1-5-21-3622745933-809329070-2433570194-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53"/>
    <w:rsid w:val="00000E4E"/>
    <w:rsid w:val="0000262B"/>
    <w:rsid w:val="0000280E"/>
    <w:rsid w:val="000101C8"/>
    <w:rsid w:val="00011E36"/>
    <w:rsid w:val="00013401"/>
    <w:rsid w:val="0001407E"/>
    <w:rsid w:val="000159FE"/>
    <w:rsid w:val="00017919"/>
    <w:rsid w:val="00017DD7"/>
    <w:rsid w:val="0002031B"/>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311"/>
    <w:rsid w:val="000354FF"/>
    <w:rsid w:val="000358DE"/>
    <w:rsid w:val="00036F7E"/>
    <w:rsid w:val="000373E7"/>
    <w:rsid w:val="00041826"/>
    <w:rsid w:val="000431E1"/>
    <w:rsid w:val="0004481D"/>
    <w:rsid w:val="000469E5"/>
    <w:rsid w:val="00047744"/>
    <w:rsid w:val="00047F82"/>
    <w:rsid w:val="00050480"/>
    <w:rsid w:val="000511C3"/>
    <w:rsid w:val="000522F8"/>
    <w:rsid w:val="00053A84"/>
    <w:rsid w:val="0005657C"/>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A1662"/>
    <w:rsid w:val="000A331E"/>
    <w:rsid w:val="000A4DDA"/>
    <w:rsid w:val="000A6A2A"/>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31C9"/>
    <w:rsid w:val="000D378B"/>
    <w:rsid w:val="000D4134"/>
    <w:rsid w:val="000D5160"/>
    <w:rsid w:val="000D5266"/>
    <w:rsid w:val="000D5349"/>
    <w:rsid w:val="000D5DFA"/>
    <w:rsid w:val="000D603B"/>
    <w:rsid w:val="000D78BC"/>
    <w:rsid w:val="000E088F"/>
    <w:rsid w:val="000E28EE"/>
    <w:rsid w:val="000E6B5A"/>
    <w:rsid w:val="000E6E0D"/>
    <w:rsid w:val="000E7FC9"/>
    <w:rsid w:val="000F0E7B"/>
    <w:rsid w:val="000F1587"/>
    <w:rsid w:val="000F2847"/>
    <w:rsid w:val="000F29BB"/>
    <w:rsid w:val="000F2A08"/>
    <w:rsid w:val="000F3170"/>
    <w:rsid w:val="000F3593"/>
    <w:rsid w:val="000F4218"/>
    <w:rsid w:val="000F5A63"/>
    <w:rsid w:val="000F6D3D"/>
    <w:rsid w:val="000F790D"/>
    <w:rsid w:val="0010232E"/>
    <w:rsid w:val="00103305"/>
    <w:rsid w:val="00104511"/>
    <w:rsid w:val="0010460B"/>
    <w:rsid w:val="00105956"/>
    <w:rsid w:val="0010692D"/>
    <w:rsid w:val="00106F9A"/>
    <w:rsid w:val="00110210"/>
    <w:rsid w:val="0011031C"/>
    <w:rsid w:val="00110639"/>
    <w:rsid w:val="0011184F"/>
    <w:rsid w:val="0011190C"/>
    <w:rsid w:val="001123C5"/>
    <w:rsid w:val="001125CE"/>
    <w:rsid w:val="00113371"/>
    <w:rsid w:val="001133F2"/>
    <w:rsid w:val="00114EC0"/>
    <w:rsid w:val="001151EC"/>
    <w:rsid w:val="001166C7"/>
    <w:rsid w:val="001168E8"/>
    <w:rsid w:val="00120337"/>
    <w:rsid w:val="00120B45"/>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F63"/>
    <w:rsid w:val="00135737"/>
    <w:rsid w:val="00135A61"/>
    <w:rsid w:val="0013606B"/>
    <w:rsid w:val="001374F8"/>
    <w:rsid w:val="001405D2"/>
    <w:rsid w:val="0014162E"/>
    <w:rsid w:val="0014178A"/>
    <w:rsid w:val="00141BB6"/>
    <w:rsid w:val="00142567"/>
    <w:rsid w:val="00142ED4"/>
    <w:rsid w:val="001440F3"/>
    <w:rsid w:val="00144230"/>
    <w:rsid w:val="001450B7"/>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513E"/>
    <w:rsid w:val="001560C3"/>
    <w:rsid w:val="00156D0A"/>
    <w:rsid w:val="001606B9"/>
    <w:rsid w:val="00160C79"/>
    <w:rsid w:val="00160DDC"/>
    <w:rsid w:val="0016192A"/>
    <w:rsid w:val="00161A39"/>
    <w:rsid w:val="00162EAD"/>
    <w:rsid w:val="001634AA"/>
    <w:rsid w:val="00165759"/>
    <w:rsid w:val="00165F65"/>
    <w:rsid w:val="00166095"/>
    <w:rsid w:val="001662CF"/>
    <w:rsid w:val="00166A85"/>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764"/>
    <w:rsid w:val="0019295C"/>
    <w:rsid w:val="001929AF"/>
    <w:rsid w:val="00193ED2"/>
    <w:rsid w:val="001943F3"/>
    <w:rsid w:val="00194F24"/>
    <w:rsid w:val="00195897"/>
    <w:rsid w:val="00195BF0"/>
    <w:rsid w:val="00196102"/>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2E51"/>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5D1"/>
    <w:rsid w:val="001C58A5"/>
    <w:rsid w:val="001C7A23"/>
    <w:rsid w:val="001D03B7"/>
    <w:rsid w:val="001D14B6"/>
    <w:rsid w:val="001D1A52"/>
    <w:rsid w:val="001D24EB"/>
    <w:rsid w:val="001D2EAC"/>
    <w:rsid w:val="001D2F8F"/>
    <w:rsid w:val="001D3D8B"/>
    <w:rsid w:val="001D44FF"/>
    <w:rsid w:val="001D4760"/>
    <w:rsid w:val="001D5233"/>
    <w:rsid w:val="001D5322"/>
    <w:rsid w:val="001D6F0D"/>
    <w:rsid w:val="001D730A"/>
    <w:rsid w:val="001E3D7B"/>
    <w:rsid w:val="001E4D88"/>
    <w:rsid w:val="001E59A5"/>
    <w:rsid w:val="001E6B97"/>
    <w:rsid w:val="001E7067"/>
    <w:rsid w:val="001E778F"/>
    <w:rsid w:val="001E7C0A"/>
    <w:rsid w:val="001F02AF"/>
    <w:rsid w:val="001F25DE"/>
    <w:rsid w:val="001F4939"/>
    <w:rsid w:val="001F4C0E"/>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7086"/>
    <w:rsid w:val="002175FF"/>
    <w:rsid w:val="002228BE"/>
    <w:rsid w:val="00222ADC"/>
    <w:rsid w:val="00224B02"/>
    <w:rsid w:val="00224BE2"/>
    <w:rsid w:val="00224C30"/>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B1B"/>
    <w:rsid w:val="00241095"/>
    <w:rsid w:val="00241635"/>
    <w:rsid w:val="00242A8E"/>
    <w:rsid w:val="002435E1"/>
    <w:rsid w:val="0024383C"/>
    <w:rsid w:val="00243B05"/>
    <w:rsid w:val="002448E6"/>
    <w:rsid w:val="00246EDF"/>
    <w:rsid w:val="00247A55"/>
    <w:rsid w:val="00250035"/>
    <w:rsid w:val="002504A6"/>
    <w:rsid w:val="00250BAB"/>
    <w:rsid w:val="00250F8B"/>
    <w:rsid w:val="00251723"/>
    <w:rsid w:val="00251FD1"/>
    <w:rsid w:val="00252006"/>
    <w:rsid w:val="002540FB"/>
    <w:rsid w:val="002543D6"/>
    <w:rsid w:val="00255134"/>
    <w:rsid w:val="002561D1"/>
    <w:rsid w:val="00256CC6"/>
    <w:rsid w:val="00260322"/>
    <w:rsid w:val="0026238A"/>
    <w:rsid w:val="002628AD"/>
    <w:rsid w:val="00264963"/>
    <w:rsid w:val="002659AD"/>
    <w:rsid w:val="00266982"/>
    <w:rsid w:val="0026713F"/>
    <w:rsid w:val="00267771"/>
    <w:rsid w:val="00267ABF"/>
    <w:rsid w:val="00267CB0"/>
    <w:rsid w:val="00270467"/>
    <w:rsid w:val="00270D15"/>
    <w:rsid w:val="00271288"/>
    <w:rsid w:val="00272F78"/>
    <w:rsid w:val="002732C1"/>
    <w:rsid w:val="00273B3C"/>
    <w:rsid w:val="00274B7C"/>
    <w:rsid w:val="002751AF"/>
    <w:rsid w:val="00280D43"/>
    <w:rsid w:val="0028102D"/>
    <w:rsid w:val="002833E2"/>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70C0"/>
    <w:rsid w:val="002C71C0"/>
    <w:rsid w:val="002C7708"/>
    <w:rsid w:val="002D037C"/>
    <w:rsid w:val="002D153A"/>
    <w:rsid w:val="002D1C65"/>
    <w:rsid w:val="002D2A1F"/>
    <w:rsid w:val="002D4FF4"/>
    <w:rsid w:val="002D57AF"/>
    <w:rsid w:val="002D616A"/>
    <w:rsid w:val="002E19C2"/>
    <w:rsid w:val="002E38E2"/>
    <w:rsid w:val="002E49FC"/>
    <w:rsid w:val="002E51B8"/>
    <w:rsid w:val="002E697D"/>
    <w:rsid w:val="002F3A1A"/>
    <w:rsid w:val="002F4A21"/>
    <w:rsid w:val="002F541C"/>
    <w:rsid w:val="002F72BD"/>
    <w:rsid w:val="002F75AC"/>
    <w:rsid w:val="002F7670"/>
    <w:rsid w:val="00300262"/>
    <w:rsid w:val="0030038A"/>
    <w:rsid w:val="0030103D"/>
    <w:rsid w:val="0030206D"/>
    <w:rsid w:val="00304E25"/>
    <w:rsid w:val="003051A9"/>
    <w:rsid w:val="003057D1"/>
    <w:rsid w:val="00305D1C"/>
    <w:rsid w:val="003066E6"/>
    <w:rsid w:val="00306DA5"/>
    <w:rsid w:val="00307B7F"/>
    <w:rsid w:val="00310EB8"/>
    <w:rsid w:val="00310F4D"/>
    <w:rsid w:val="003118CF"/>
    <w:rsid w:val="00312C1A"/>
    <w:rsid w:val="00313D2E"/>
    <w:rsid w:val="00315708"/>
    <w:rsid w:val="00315C71"/>
    <w:rsid w:val="00315D25"/>
    <w:rsid w:val="00316406"/>
    <w:rsid w:val="003205DD"/>
    <w:rsid w:val="003224AE"/>
    <w:rsid w:val="00323970"/>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ACB"/>
    <w:rsid w:val="0033597E"/>
    <w:rsid w:val="00335AA8"/>
    <w:rsid w:val="00335D59"/>
    <w:rsid w:val="003367B2"/>
    <w:rsid w:val="003368B9"/>
    <w:rsid w:val="003373B7"/>
    <w:rsid w:val="00337F17"/>
    <w:rsid w:val="003404C3"/>
    <w:rsid w:val="00340C22"/>
    <w:rsid w:val="00341E47"/>
    <w:rsid w:val="00342A8C"/>
    <w:rsid w:val="00342D7C"/>
    <w:rsid w:val="00343743"/>
    <w:rsid w:val="00343789"/>
    <w:rsid w:val="00343F9A"/>
    <w:rsid w:val="0034424A"/>
    <w:rsid w:val="0034426C"/>
    <w:rsid w:val="0034444B"/>
    <w:rsid w:val="0034496C"/>
    <w:rsid w:val="00345C67"/>
    <w:rsid w:val="00346633"/>
    <w:rsid w:val="003473FA"/>
    <w:rsid w:val="0035004D"/>
    <w:rsid w:val="003503D2"/>
    <w:rsid w:val="00350C65"/>
    <w:rsid w:val="00350F45"/>
    <w:rsid w:val="003510F5"/>
    <w:rsid w:val="003515F8"/>
    <w:rsid w:val="00352474"/>
    <w:rsid w:val="00353328"/>
    <w:rsid w:val="00356033"/>
    <w:rsid w:val="003568DA"/>
    <w:rsid w:val="00360A31"/>
    <w:rsid w:val="00360DF8"/>
    <w:rsid w:val="00362374"/>
    <w:rsid w:val="00363770"/>
    <w:rsid w:val="00363FBB"/>
    <w:rsid w:val="0036540E"/>
    <w:rsid w:val="003656C8"/>
    <w:rsid w:val="00366C38"/>
    <w:rsid w:val="00366CC8"/>
    <w:rsid w:val="00367467"/>
    <w:rsid w:val="0037109D"/>
    <w:rsid w:val="00371441"/>
    <w:rsid w:val="003714B0"/>
    <w:rsid w:val="00371A14"/>
    <w:rsid w:val="00371B30"/>
    <w:rsid w:val="00372D49"/>
    <w:rsid w:val="003736B9"/>
    <w:rsid w:val="00373F5A"/>
    <w:rsid w:val="00375B17"/>
    <w:rsid w:val="0037605C"/>
    <w:rsid w:val="00376A70"/>
    <w:rsid w:val="00377B15"/>
    <w:rsid w:val="0038156F"/>
    <w:rsid w:val="0038219F"/>
    <w:rsid w:val="00383912"/>
    <w:rsid w:val="0038483F"/>
    <w:rsid w:val="00384C15"/>
    <w:rsid w:val="003855AD"/>
    <w:rsid w:val="00385B5A"/>
    <w:rsid w:val="0038674F"/>
    <w:rsid w:val="00386C90"/>
    <w:rsid w:val="0038720D"/>
    <w:rsid w:val="00394F16"/>
    <w:rsid w:val="00396C9C"/>
    <w:rsid w:val="00396DA1"/>
    <w:rsid w:val="003A00AE"/>
    <w:rsid w:val="003A0C46"/>
    <w:rsid w:val="003A1475"/>
    <w:rsid w:val="003A16AD"/>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4D75"/>
    <w:rsid w:val="003B5DDA"/>
    <w:rsid w:val="003B64A5"/>
    <w:rsid w:val="003B7749"/>
    <w:rsid w:val="003B7FB7"/>
    <w:rsid w:val="003C00D2"/>
    <w:rsid w:val="003C0596"/>
    <w:rsid w:val="003C11C9"/>
    <w:rsid w:val="003C15E7"/>
    <w:rsid w:val="003C25B7"/>
    <w:rsid w:val="003C3605"/>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6980"/>
    <w:rsid w:val="003D6E5D"/>
    <w:rsid w:val="003D7B2F"/>
    <w:rsid w:val="003D7BC6"/>
    <w:rsid w:val="003D7CAF"/>
    <w:rsid w:val="003E00B5"/>
    <w:rsid w:val="003E0853"/>
    <w:rsid w:val="003E30C9"/>
    <w:rsid w:val="003E313C"/>
    <w:rsid w:val="003E61DE"/>
    <w:rsid w:val="003E652C"/>
    <w:rsid w:val="003E662A"/>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43"/>
    <w:rsid w:val="003F68E4"/>
    <w:rsid w:val="004005C3"/>
    <w:rsid w:val="00401F13"/>
    <w:rsid w:val="00402B78"/>
    <w:rsid w:val="00402FFD"/>
    <w:rsid w:val="00404B94"/>
    <w:rsid w:val="00404D3C"/>
    <w:rsid w:val="00411A16"/>
    <w:rsid w:val="0041274D"/>
    <w:rsid w:val="0041427E"/>
    <w:rsid w:val="004142BC"/>
    <w:rsid w:val="00415330"/>
    <w:rsid w:val="004165A0"/>
    <w:rsid w:val="00416792"/>
    <w:rsid w:val="00420748"/>
    <w:rsid w:val="00420C81"/>
    <w:rsid w:val="00420E89"/>
    <w:rsid w:val="00421596"/>
    <w:rsid w:val="00422A4C"/>
    <w:rsid w:val="00423A75"/>
    <w:rsid w:val="00424185"/>
    <w:rsid w:val="00424CE8"/>
    <w:rsid w:val="00425061"/>
    <w:rsid w:val="00425EEA"/>
    <w:rsid w:val="0042739D"/>
    <w:rsid w:val="0043098A"/>
    <w:rsid w:val="00430D14"/>
    <w:rsid w:val="0043175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67078"/>
    <w:rsid w:val="00471894"/>
    <w:rsid w:val="00472B76"/>
    <w:rsid w:val="00473B24"/>
    <w:rsid w:val="00473B2C"/>
    <w:rsid w:val="00474906"/>
    <w:rsid w:val="004758C6"/>
    <w:rsid w:val="004768C7"/>
    <w:rsid w:val="004779B8"/>
    <w:rsid w:val="0048075A"/>
    <w:rsid w:val="00481614"/>
    <w:rsid w:val="0048184F"/>
    <w:rsid w:val="0048189A"/>
    <w:rsid w:val="004829A5"/>
    <w:rsid w:val="00482B9A"/>
    <w:rsid w:val="00482D2D"/>
    <w:rsid w:val="004835E2"/>
    <w:rsid w:val="004837A2"/>
    <w:rsid w:val="0048625A"/>
    <w:rsid w:val="00486C40"/>
    <w:rsid w:val="00486ED2"/>
    <w:rsid w:val="004872A0"/>
    <w:rsid w:val="00487EE5"/>
    <w:rsid w:val="00491C15"/>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B0FC9"/>
    <w:rsid w:val="004B1212"/>
    <w:rsid w:val="004B1942"/>
    <w:rsid w:val="004B1E49"/>
    <w:rsid w:val="004B2A99"/>
    <w:rsid w:val="004B31D3"/>
    <w:rsid w:val="004B3408"/>
    <w:rsid w:val="004B38AE"/>
    <w:rsid w:val="004B3995"/>
    <w:rsid w:val="004B484C"/>
    <w:rsid w:val="004B4CD8"/>
    <w:rsid w:val="004B57CA"/>
    <w:rsid w:val="004B63AF"/>
    <w:rsid w:val="004B769E"/>
    <w:rsid w:val="004B7DA0"/>
    <w:rsid w:val="004C06E0"/>
    <w:rsid w:val="004C16A6"/>
    <w:rsid w:val="004C2AA4"/>
    <w:rsid w:val="004C2FFB"/>
    <w:rsid w:val="004C3137"/>
    <w:rsid w:val="004C33C5"/>
    <w:rsid w:val="004C4CA2"/>
    <w:rsid w:val="004C61D4"/>
    <w:rsid w:val="004C63EA"/>
    <w:rsid w:val="004C6D8B"/>
    <w:rsid w:val="004C6DAB"/>
    <w:rsid w:val="004C7510"/>
    <w:rsid w:val="004D05D6"/>
    <w:rsid w:val="004D2FD0"/>
    <w:rsid w:val="004D41AF"/>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6898"/>
    <w:rsid w:val="004F7FB0"/>
    <w:rsid w:val="00500091"/>
    <w:rsid w:val="00500680"/>
    <w:rsid w:val="00500F52"/>
    <w:rsid w:val="005016B0"/>
    <w:rsid w:val="00501BC7"/>
    <w:rsid w:val="0050204D"/>
    <w:rsid w:val="0050224F"/>
    <w:rsid w:val="00502601"/>
    <w:rsid w:val="00502F8A"/>
    <w:rsid w:val="00502FEA"/>
    <w:rsid w:val="00503240"/>
    <w:rsid w:val="005035E4"/>
    <w:rsid w:val="00503DAD"/>
    <w:rsid w:val="00504170"/>
    <w:rsid w:val="0050418F"/>
    <w:rsid w:val="005063F5"/>
    <w:rsid w:val="00507935"/>
    <w:rsid w:val="0051157B"/>
    <w:rsid w:val="0051327A"/>
    <w:rsid w:val="00513592"/>
    <w:rsid w:val="005148B5"/>
    <w:rsid w:val="00515A69"/>
    <w:rsid w:val="00515F1C"/>
    <w:rsid w:val="00516239"/>
    <w:rsid w:val="00517BE6"/>
    <w:rsid w:val="00517BEC"/>
    <w:rsid w:val="00520B8C"/>
    <w:rsid w:val="00522A7F"/>
    <w:rsid w:val="005236AE"/>
    <w:rsid w:val="005260D9"/>
    <w:rsid w:val="005260FE"/>
    <w:rsid w:val="00527729"/>
    <w:rsid w:val="00527787"/>
    <w:rsid w:val="005303E7"/>
    <w:rsid w:val="00530C35"/>
    <w:rsid w:val="00530DA9"/>
    <w:rsid w:val="00531127"/>
    <w:rsid w:val="005326E3"/>
    <w:rsid w:val="0053271F"/>
    <w:rsid w:val="0053586D"/>
    <w:rsid w:val="00541134"/>
    <w:rsid w:val="005416CA"/>
    <w:rsid w:val="00541F48"/>
    <w:rsid w:val="005421E9"/>
    <w:rsid w:val="00542714"/>
    <w:rsid w:val="00542891"/>
    <w:rsid w:val="00545662"/>
    <w:rsid w:val="005462E6"/>
    <w:rsid w:val="005500A4"/>
    <w:rsid w:val="00550974"/>
    <w:rsid w:val="00550FB2"/>
    <w:rsid w:val="00551C67"/>
    <w:rsid w:val="005520D6"/>
    <w:rsid w:val="00552639"/>
    <w:rsid w:val="00553E00"/>
    <w:rsid w:val="00554D7C"/>
    <w:rsid w:val="00555B08"/>
    <w:rsid w:val="00560E1F"/>
    <w:rsid w:val="005611E2"/>
    <w:rsid w:val="00561474"/>
    <w:rsid w:val="00562CE6"/>
    <w:rsid w:val="00563667"/>
    <w:rsid w:val="00563707"/>
    <w:rsid w:val="00564363"/>
    <w:rsid w:val="00564BEC"/>
    <w:rsid w:val="005658AF"/>
    <w:rsid w:val="00567285"/>
    <w:rsid w:val="00571117"/>
    <w:rsid w:val="0057259A"/>
    <w:rsid w:val="00572697"/>
    <w:rsid w:val="0057683F"/>
    <w:rsid w:val="00577471"/>
    <w:rsid w:val="00577619"/>
    <w:rsid w:val="0058006E"/>
    <w:rsid w:val="00580500"/>
    <w:rsid w:val="00581504"/>
    <w:rsid w:val="005817A4"/>
    <w:rsid w:val="00582BCA"/>
    <w:rsid w:val="00583559"/>
    <w:rsid w:val="00584F51"/>
    <w:rsid w:val="005860A1"/>
    <w:rsid w:val="00592308"/>
    <w:rsid w:val="00592FFD"/>
    <w:rsid w:val="0059349E"/>
    <w:rsid w:val="00596771"/>
    <w:rsid w:val="005968E7"/>
    <w:rsid w:val="005975CB"/>
    <w:rsid w:val="00597828"/>
    <w:rsid w:val="00597A9A"/>
    <w:rsid w:val="00597FC9"/>
    <w:rsid w:val="005A0137"/>
    <w:rsid w:val="005A14C4"/>
    <w:rsid w:val="005A1ED0"/>
    <w:rsid w:val="005A2003"/>
    <w:rsid w:val="005A2417"/>
    <w:rsid w:val="005A2655"/>
    <w:rsid w:val="005A2C47"/>
    <w:rsid w:val="005A491D"/>
    <w:rsid w:val="005A4BEA"/>
    <w:rsid w:val="005A6165"/>
    <w:rsid w:val="005A6B60"/>
    <w:rsid w:val="005A7C18"/>
    <w:rsid w:val="005B041F"/>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532B"/>
    <w:rsid w:val="005E0568"/>
    <w:rsid w:val="005E075F"/>
    <w:rsid w:val="005E1B1E"/>
    <w:rsid w:val="005E2A13"/>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592A"/>
    <w:rsid w:val="005F6627"/>
    <w:rsid w:val="005F7428"/>
    <w:rsid w:val="005F7C79"/>
    <w:rsid w:val="005F7F04"/>
    <w:rsid w:val="00601B8A"/>
    <w:rsid w:val="006023E8"/>
    <w:rsid w:val="00602B1A"/>
    <w:rsid w:val="00605F40"/>
    <w:rsid w:val="00605F54"/>
    <w:rsid w:val="00605F66"/>
    <w:rsid w:val="006064B9"/>
    <w:rsid w:val="00610A0C"/>
    <w:rsid w:val="006116BD"/>
    <w:rsid w:val="0061304F"/>
    <w:rsid w:val="006134E5"/>
    <w:rsid w:val="006141E6"/>
    <w:rsid w:val="006143AE"/>
    <w:rsid w:val="00616BFD"/>
    <w:rsid w:val="00620796"/>
    <w:rsid w:val="0062192F"/>
    <w:rsid w:val="00621DE2"/>
    <w:rsid w:val="00622D7B"/>
    <w:rsid w:val="00623437"/>
    <w:rsid w:val="00623A22"/>
    <w:rsid w:val="00625542"/>
    <w:rsid w:val="006255C0"/>
    <w:rsid w:val="00625AF3"/>
    <w:rsid w:val="00626258"/>
    <w:rsid w:val="00626BD8"/>
    <w:rsid w:val="00627C0D"/>
    <w:rsid w:val="00627D8E"/>
    <w:rsid w:val="00627E59"/>
    <w:rsid w:val="006308EC"/>
    <w:rsid w:val="00630F82"/>
    <w:rsid w:val="00631058"/>
    <w:rsid w:val="00631CCD"/>
    <w:rsid w:val="00632073"/>
    <w:rsid w:val="00632339"/>
    <w:rsid w:val="00632C54"/>
    <w:rsid w:val="00634B06"/>
    <w:rsid w:val="00634EDF"/>
    <w:rsid w:val="006359B3"/>
    <w:rsid w:val="00636954"/>
    <w:rsid w:val="006405E0"/>
    <w:rsid w:val="00640CF7"/>
    <w:rsid w:val="00641BF1"/>
    <w:rsid w:val="006421CC"/>
    <w:rsid w:val="006429AA"/>
    <w:rsid w:val="00642EF9"/>
    <w:rsid w:val="00643B73"/>
    <w:rsid w:val="006440EF"/>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6252E"/>
    <w:rsid w:val="00662C47"/>
    <w:rsid w:val="00662F07"/>
    <w:rsid w:val="00663E5A"/>
    <w:rsid w:val="0066427B"/>
    <w:rsid w:val="0066496C"/>
    <w:rsid w:val="006659F5"/>
    <w:rsid w:val="00666303"/>
    <w:rsid w:val="00666803"/>
    <w:rsid w:val="00666D45"/>
    <w:rsid w:val="006671A1"/>
    <w:rsid w:val="00667B1D"/>
    <w:rsid w:val="0067038B"/>
    <w:rsid w:val="00670DEA"/>
    <w:rsid w:val="00670E74"/>
    <w:rsid w:val="00671029"/>
    <w:rsid w:val="0067135D"/>
    <w:rsid w:val="0067193B"/>
    <w:rsid w:val="006720DD"/>
    <w:rsid w:val="0067242B"/>
    <w:rsid w:val="00672BC1"/>
    <w:rsid w:val="00672F3F"/>
    <w:rsid w:val="00674E67"/>
    <w:rsid w:val="00675133"/>
    <w:rsid w:val="00675555"/>
    <w:rsid w:val="006759DF"/>
    <w:rsid w:val="00676505"/>
    <w:rsid w:val="0067666F"/>
    <w:rsid w:val="006770CC"/>
    <w:rsid w:val="00677371"/>
    <w:rsid w:val="006816D6"/>
    <w:rsid w:val="00681F03"/>
    <w:rsid w:val="006829D4"/>
    <w:rsid w:val="00685632"/>
    <w:rsid w:val="00686346"/>
    <w:rsid w:val="00686451"/>
    <w:rsid w:val="00686E35"/>
    <w:rsid w:val="00690D16"/>
    <w:rsid w:val="00690EF5"/>
    <w:rsid w:val="006912F1"/>
    <w:rsid w:val="006913CC"/>
    <w:rsid w:val="00692239"/>
    <w:rsid w:val="00692E71"/>
    <w:rsid w:val="00694B9C"/>
    <w:rsid w:val="00695418"/>
    <w:rsid w:val="00695A29"/>
    <w:rsid w:val="00695A81"/>
    <w:rsid w:val="00697011"/>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261D"/>
    <w:rsid w:val="006B69D5"/>
    <w:rsid w:val="006B6EC5"/>
    <w:rsid w:val="006C1F51"/>
    <w:rsid w:val="006C2242"/>
    <w:rsid w:val="006C230C"/>
    <w:rsid w:val="006C4A5D"/>
    <w:rsid w:val="006C5959"/>
    <w:rsid w:val="006C7B41"/>
    <w:rsid w:val="006C7C0D"/>
    <w:rsid w:val="006D2B37"/>
    <w:rsid w:val="006D2F43"/>
    <w:rsid w:val="006D3093"/>
    <w:rsid w:val="006D314F"/>
    <w:rsid w:val="006D3986"/>
    <w:rsid w:val="006D3AED"/>
    <w:rsid w:val="006D56D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E25"/>
    <w:rsid w:val="00701E8F"/>
    <w:rsid w:val="0070428A"/>
    <w:rsid w:val="0070507B"/>
    <w:rsid w:val="007100B5"/>
    <w:rsid w:val="00712C24"/>
    <w:rsid w:val="00713E70"/>
    <w:rsid w:val="00715068"/>
    <w:rsid w:val="007177A1"/>
    <w:rsid w:val="007217E6"/>
    <w:rsid w:val="0072231B"/>
    <w:rsid w:val="00722330"/>
    <w:rsid w:val="007226AB"/>
    <w:rsid w:val="00723CCE"/>
    <w:rsid w:val="00724119"/>
    <w:rsid w:val="00725DBD"/>
    <w:rsid w:val="0072625B"/>
    <w:rsid w:val="0073045F"/>
    <w:rsid w:val="00731C54"/>
    <w:rsid w:val="00731E51"/>
    <w:rsid w:val="00732756"/>
    <w:rsid w:val="0073388E"/>
    <w:rsid w:val="00734C23"/>
    <w:rsid w:val="00735709"/>
    <w:rsid w:val="0073626A"/>
    <w:rsid w:val="007371C0"/>
    <w:rsid w:val="007376DC"/>
    <w:rsid w:val="007406DB"/>
    <w:rsid w:val="00742611"/>
    <w:rsid w:val="007447D0"/>
    <w:rsid w:val="00744E01"/>
    <w:rsid w:val="007467A7"/>
    <w:rsid w:val="00746EE5"/>
    <w:rsid w:val="00750F59"/>
    <w:rsid w:val="00751FA3"/>
    <w:rsid w:val="0075261F"/>
    <w:rsid w:val="00752A6C"/>
    <w:rsid w:val="007540FC"/>
    <w:rsid w:val="007557A4"/>
    <w:rsid w:val="00756248"/>
    <w:rsid w:val="0075662D"/>
    <w:rsid w:val="00756EFE"/>
    <w:rsid w:val="0075776A"/>
    <w:rsid w:val="00761ADE"/>
    <w:rsid w:val="00762344"/>
    <w:rsid w:val="007638EE"/>
    <w:rsid w:val="00765292"/>
    <w:rsid w:val="007656DF"/>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A0475"/>
    <w:rsid w:val="007A2F22"/>
    <w:rsid w:val="007A5ABA"/>
    <w:rsid w:val="007A5C4A"/>
    <w:rsid w:val="007A647A"/>
    <w:rsid w:val="007A69BA"/>
    <w:rsid w:val="007A74D7"/>
    <w:rsid w:val="007A7DB0"/>
    <w:rsid w:val="007B136F"/>
    <w:rsid w:val="007B1386"/>
    <w:rsid w:val="007B2AFB"/>
    <w:rsid w:val="007B34EA"/>
    <w:rsid w:val="007B38C1"/>
    <w:rsid w:val="007B44F0"/>
    <w:rsid w:val="007B4DD6"/>
    <w:rsid w:val="007B6DAC"/>
    <w:rsid w:val="007B719E"/>
    <w:rsid w:val="007C03A8"/>
    <w:rsid w:val="007C0440"/>
    <w:rsid w:val="007C0754"/>
    <w:rsid w:val="007C2949"/>
    <w:rsid w:val="007C59C1"/>
    <w:rsid w:val="007C5FAA"/>
    <w:rsid w:val="007C645F"/>
    <w:rsid w:val="007C7457"/>
    <w:rsid w:val="007D02CD"/>
    <w:rsid w:val="007D14A7"/>
    <w:rsid w:val="007D16C9"/>
    <w:rsid w:val="007D1AF9"/>
    <w:rsid w:val="007D296E"/>
    <w:rsid w:val="007D34D9"/>
    <w:rsid w:val="007D3FF5"/>
    <w:rsid w:val="007D5163"/>
    <w:rsid w:val="007D5671"/>
    <w:rsid w:val="007D6299"/>
    <w:rsid w:val="007D7437"/>
    <w:rsid w:val="007E0E49"/>
    <w:rsid w:val="007E23A3"/>
    <w:rsid w:val="007E3E61"/>
    <w:rsid w:val="007E493B"/>
    <w:rsid w:val="007E5786"/>
    <w:rsid w:val="007E6027"/>
    <w:rsid w:val="007E7C44"/>
    <w:rsid w:val="007F1AE9"/>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6C6F"/>
    <w:rsid w:val="00820801"/>
    <w:rsid w:val="00820B3F"/>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67473"/>
    <w:rsid w:val="00870003"/>
    <w:rsid w:val="00870B4B"/>
    <w:rsid w:val="008719FB"/>
    <w:rsid w:val="00871A3D"/>
    <w:rsid w:val="008724FC"/>
    <w:rsid w:val="0087436E"/>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90D7F"/>
    <w:rsid w:val="0089142F"/>
    <w:rsid w:val="008914BF"/>
    <w:rsid w:val="00891EE3"/>
    <w:rsid w:val="00892964"/>
    <w:rsid w:val="00892C20"/>
    <w:rsid w:val="00893326"/>
    <w:rsid w:val="008944DF"/>
    <w:rsid w:val="00894DE5"/>
    <w:rsid w:val="00895DE3"/>
    <w:rsid w:val="008961AF"/>
    <w:rsid w:val="0089652B"/>
    <w:rsid w:val="008967B5"/>
    <w:rsid w:val="008A01EA"/>
    <w:rsid w:val="008A0580"/>
    <w:rsid w:val="008A1DB8"/>
    <w:rsid w:val="008A250C"/>
    <w:rsid w:val="008A2A60"/>
    <w:rsid w:val="008A3B1C"/>
    <w:rsid w:val="008A5862"/>
    <w:rsid w:val="008A6B7F"/>
    <w:rsid w:val="008A6F53"/>
    <w:rsid w:val="008B1523"/>
    <w:rsid w:val="008B2D7A"/>
    <w:rsid w:val="008B35BE"/>
    <w:rsid w:val="008B3775"/>
    <w:rsid w:val="008B3FED"/>
    <w:rsid w:val="008B4CBD"/>
    <w:rsid w:val="008B6B4F"/>
    <w:rsid w:val="008B6BEA"/>
    <w:rsid w:val="008C08FE"/>
    <w:rsid w:val="008C2597"/>
    <w:rsid w:val="008C38F8"/>
    <w:rsid w:val="008C5256"/>
    <w:rsid w:val="008D07D1"/>
    <w:rsid w:val="008D0CA1"/>
    <w:rsid w:val="008D1105"/>
    <w:rsid w:val="008D27C3"/>
    <w:rsid w:val="008D42BD"/>
    <w:rsid w:val="008D439E"/>
    <w:rsid w:val="008D4AD6"/>
    <w:rsid w:val="008D4ADB"/>
    <w:rsid w:val="008D4B3A"/>
    <w:rsid w:val="008D6058"/>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7BD2"/>
    <w:rsid w:val="008F03E3"/>
    <w:rsid w:val="008F0831"/>
    <w:rsid w:val="008F1350"/>
    <w:rsid w:val="008F192F"/>
    <w:rsid w:val="008F1F98"/>
    <w:rsid w:val="008F3258"/>
    <w:rsid w:val="008F5AE0"/>
    <w:rsid w:val="008F7E65"/>
    <w:rsid w:val="00901665"/>
    <w:rsid w:val="00902D6C"/>
    <w:rsid w:val="009037FB"/>
    <w:rsid w:val="00903B4A"/>
    <w:rsid w:val="0090633E"/>
    <w:rsid w:val="00907C3F"/>
    <w:rsid w:val="0091069F"/>
    <w:rsid w:val="009108FE"/>
    <w:rsid w:val="009109C7"/>
    <w:rsid w:val="00910C5C"/>
    <w:rsid w:val="00911102"/>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30E"/>
    <w:rsid w:val="009435C5"/>
    <w:rsid w:val="00943803"/>
    <w:rsid w:val="00944BD6"/>
    <w:rsid w:val="00945EB6"/>
    <w:rsid w:val="00945F0A"/>
    <w:rsid w:val="0094650F"/>
    <w:rsid w:val="009504C0"/>
    <w:rsid w:val="00950C50"/>
    <w:rsid w:val="00951038"/>
    <w:rsid w:val="00951507"/>
    <w:rsid w:val="00952601"/>
    <w:rsid w:val="00952DC9"/>
    <w:rsid w:val="00952F81"/>
    <w:rsid w:val="00953929"/>
    <w:rsid w:val="00954E76"/>
    <w:rsid w:val="00955AA4"/>
    <w:rsid w:val="00955D76"/>
    <w:rsid w:val="0095653D"/>
    <w:rsid w:val="00960F72"/>
    <w:rsid w:val="0096274E"/>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373"/>
    <w:rsid w:val="00976833"/>
    <w:rsid w:val="00976B3E"/>
    <w:rsid w:val="0098012C"/>
    <w:rsid w:val="00981901"/>
    <w:rsid w:val="00983AC5"/>
    <w:rsid w:val="00983B98"/>
    <w:rsid w:val="00984255"/>
    <w:rsid w:val="009842FA"/>
    <w:rsid w:val="009853EE"/>
    <w:rsid w:val="009853F9"/>
    <w:rsid w:val="00985D24"/>
    <w:rsid w:val="009864E0"/>
    <w:rsid w:val="009865D8"/>
    <w:rsid w:val="009869DB"/>
    <w:rsid w:val="0098707A"/>
    <w:rsid w:val="00990FDD"/>
    <w:rsid w:val="00991FE2"/>
    <w:rsid w:val="00993A76"/>
    <w:rsid w:val="00995788"/>
    <w:rsid w:val="00995CA4"/>
    <w:rsid w:val="009963AC"/>
    <w:rsid w:val="009964B0"/>
    <w:rsid w:val="009A0884"/>
    <w:rsid w:val="009A1174"/>
    <w:rsid w:val="009A3622"/>
    <w:rsid w:val="009A4752"/>
    <w:rsid w:val="009A4ED4"/>
    <w:rsid w:val="009A4FE4"/>
    <w:rsid w:val="009A5292"/>
    <w:rsid w:val="009A5334"/>
    <w:rsid w:val="009A5B92"/>
    <w:rsid w:val="009A64C8"/>
    <w:rsid w:val="009A6BC1"/>
    <w:rsid w:val="009A7AD6"/>
    <w:rsid w:val="009B0C6E"/>
    <w:rsid w:val="009B1069"/>
    <w:rsid w:val="009B180C"/>
    <w:rsid w:val="009B1D69"/>
    <w:rsid w:val="009B2936"/>
    <w:rsid w:val="009B4C86"/>
    <w:rsid w:val="009B5A5E"/>
    <w:rsid w:val="009B6C2A"/>
    <w:rsid w:val="009B7BA2"/>
    <w:rsid w:val="009B7F7E"/>
    <w:rsid w:val="009C0EEA"/>
    <w:rsid w:val="009C22B1"/>
    <w:rsid w:val="009C2E25"/>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6A4"/>
    <w:rsid w:val="009F49E2"/>
    <w:rsid w:val="009F5B99"/>
    <w:rsid w:val="009F67B7"/>
    <w:rsid w:val="009F7F60"/>
    <w:rsid w:val="00A0023D"/>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ED0"/>
    <w:rsid w:val="00A21FC8"/>
    <w:rsid w:val="00A24610"/>
    <w:rsid w:val="00A26230"/>
    <w:rsid w:val="00A27E6B"/>
    <w:rsid w:val="00A3034C"/>
    <w:rsid w:val="00A315F2"/>
    <w:rsid w:val="00A32758"/>
    <w:rsid w:val="00A338A7"/>
    <w:rsid w:val="00A33940"/>
    <w:rsid w:val="00A340B0"/>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7398"/>
    <w:rsid w:val="00A6779D"/>
    <w:rsid w:val="00A67C96"/>
    <w:rsid w:val="00A713A0"/>
    <w:rsid w:val="00A73A22"/>
    <w:rsid w:val="00A772B3"/>
    <w:rsid w:val="00A7745B"/>
    <w:rsid w:val="00A77641"/>
    <w:rsid w:val="00A8001C"/>
    <w:rsid w:val="00A800AE"/>
    <w:rsid w:val="00A8034A"/>
    <w:rsid w:val="00A8113D"/>
    <w:rsid w:val="00A8143E"/>
    <w:rsid w:val="00A81D52"/>
    <w:rsid w:val="00A82D89"/>
    <w:rsid w:val="00A834B0"/>
    <w:rsid w:val="00A83636"/>
    <w:rsid w:val="00A862DD"/>
    <w:rsid w:val="00A86706"/>
    <w:rsid w:val="00A90D1A"/>
    <w:rsid w:val="00A91515"/>
    <w:rsid w:val="00A92867"/>
    <w:rsid w:val="00A93EAC"/>
    <w:rsid w:val="00A946F9"/>
    <w:rsid w:val="00A94965"/>
    <w:rsid w:val="00A955DD"/>
    <w:rsid w:val="00A95FB5"/>
    <w:rsid w:val="00A96326"/>
    <w:rsid w:val="00A96899"/>
    <w:rsid w:val="00A96997"/>
    <w:rsid w:val="00A96A7C"/>
    <w:rsid w:val="00A97705"/>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19D5"/>
    <w:rsid w:val="00AB47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5CB"/>
    <w:rsid w:val="00AD1962"/>
    <w:rsid w:val="00AD1EC1"/>
    <w:rsid w:val="00AD2184"/>
    <w:rsid w:val="00AD2434"/>
    <w:rsid w:val="00AD2923"/>
    <w:rsid w:val="00AD3788"/>
    <w:rsid w:val="00AD3957"/>
    <w:rsid w:val="00AD5337"/>
    <w:rsid w:val="00AD56AC"/>
    <w:rsid w:val="00AD6206"/>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6694"/>
    <w:rsid w:val="00AE683F"/>
    <w:rsid w:val="00AE71A2"/>
    <w:rsid w:val="00AE77D2"/>
    <w:rsid w:val="00AE7846"/>
    <w:rsid w:val="00AE7E2B"/>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7BBF"/>
    <w:rsid w:val="00B10961"/>
    <w:rsid w:val="00B10E19"/>
    <w:rsid w:val="00B1172D"/>
    <w:rsid w:val="00B12062"/>
    <w:rsid w:val="00B13AB2"/>
    <w:rsid w:val="00B1401E"/>
    <w:rsid w:val="00B14728"/>
    <w:rsid w:val="00B16468"/>
    <w:rsid w:val="00B16F31"/>
    <w:rsid w:val="00B203C8"/>
    <w:rsid w:val="00B2081C"/>
    <w:rsid w:val="00B2192F"/>
    <w:rsid w:val="00B21CC1"/>
    <w:rsid w:val="00B22294"/>
    <w:rsid w:val="00B25266"/>
    <w:rsid w:val="00B27039"/>
    <w:rsid w:val="00B306C5"/>
    <w:rsid w:val="00B30A38"/>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AEC"/>
    <w:rsid w:val="00B66C6A"/>
    <w:rsid w:val="00B670E5"/>
    <w:rsid w:val="00B67E54"/>
    <w:rsid w:val="00B71399"/>
    <w:rsid w:val="00B71F65"/>
    <w:rsid w:val="00B72527"/>
    <w:rsid w:val="00B7271F"/>
    <w:rsid w:val="00B7404F"/>
    <w:rsid w:val="00B74953"/>
    <w:rsid w:val="00B74FCB"/>
    <w:rsid w:val="00B756FC"/>
    <w:rsid w:val="00B76FA8"/>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6634"/>
    <w:rsid w:val="00BE72C0"/>
    <w:rsid w:val="00BF179F"/>
    <w:rsid w:val="00BF3BBF"/>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67E8"/>
    <w:rsid w:val="00C06943"/>
    <w:rsid w:val="00C0714B"/>
    <w:rsid w:val="00C11789"/>
    <w:rsid w:val="00C12515"/>
    <w:rsid w:val="00C1263D"/>
    <w:rsid w:val="00C126AD"/>
    <w:rsid w:val="00C13028"/>
    <w:rsid w:val="00C139DA"/>
    <w:rsid w:val="00C13A16"/>
    <w:rsid w:val="00C13F02"/>
    <w:rsid w:val="00C14665"/>
    <w:rsid w:val="00C15810"/>
    <w:rsid w:val="00C15A08"/>
    <w:rsid w:val="00C16088"/>
    <w:rsid w:val="00C17F01"/>
    <w:rsid w:val="00C20651"/>
    <w:rsid w:val="00C21662"/>
    <w:rsid w:val="00C21C84"/>
    <w:rsid w:val="00C2266A"/>
    <w:rsid w:val="00C23526"/>
    <w:rsid w:val="00C23B3D"/>
    <w:rsid w:val="00C24C0F"/>
    <w:rsid w:val="00C2528B"/>
    <w:rsid w:val="00C253AB"/>
    <w:rsid w:val="00C2587D"/>
    <w:rsid w:val="00C26A42"/>
    <w:rsid w:val="00C273D2"/>
    <w:rsid w:val="00C304DE"/>
    <w:rsid w:val="00C335FB"/>
    <w:rsid w:val="00C342F7"/>
    <w:rsid w:val="00C3444E"/>
    <w:rsid w:val="00C353B0"/>
    <w:rsid w:val="00C3545E"/>
    <w:rsid w:val="00C35FFB"/>
    <w:rsid w:val="00C36563"/>
    <w:rsid w:val="00C36822"/>
    <w:rsid w:val="00C36930"/>
    <w:rsid w:val="00C3724A"/>
    <w:rsid w:val="00C37D49"/>
    <w:rsid w:val="00C37D9A"/>
    <w:rsid w:val="00C40140"/>
    <w:rsid w:val="00C40C8A"/>
    <w:rsid w:val="00C41808"/>
    <w:rsid w:val="00C41F13"/>
    <w:rsid w:val="00C43763"/>
    <w:rsid w:val="00C4415B"/>
    <w:rsid w:val="00C4415F"/>
    <w:rsid w:val="00C444F9"/>
    <w:rsid w:val="00C44722"/>
    <w:rsid w:val="00C44B1E"/>
    <w:rsid w:val="00C4527A"/>
    <w:rsid w:val="00C45995"/>
    <w:rsid w:val="00C45C1A"/>
    <w:rsid w:val="00C46454"/>
    <w:rsid w:val="00C46548"/>
    <w:rsid w:val="00C50C27"/>
    <w:rsid w:val="00C51FA4"/>
    <w:rsid w:val="00C52766"/>
    <w:rsid w:val="00C539E4"/>
    <w:rsid w:val="00C552BC"/>
    <w:rsid w:val="00C559C6"/>
    <w:rsid w:val="00C55AF8"/>
    <w:rsid w:val="00C56652"/>
    <w:rsid w:val="00C56B04"/>
    <w:rsid w:val="00C56E70"/>
    <w:rsid w:val="00C577ED"/>
    <w:rsid w:val="00C57A8B"/>
    <w:rsid w:val="00C6145F"/>
    <w:rsid w:val="00C61468"/>
    <w:rsid w:val="00C61D32"/>
    <w:rsid w:val="00C61EC9"/>
    <w:rsid w:val="00C62C7B"/>
    <w:rsid w:val="00C63F71"/>
    <w:rsid w:val="00C64254"/>
    <w:rsid w:val="00C644EF"/>
    <w:rsid w:val="00C646DE"/>
    <w:rsid w:val="00C67180"/>
    <w:rsid w:val="00C67BF1"/>
    <w:rsid w:val="00C67C2F"/>
    <w:rsid w:val="00C7173A"/>
    <w:rsid w:val="00C72319"/>
    <w:rsid w:val="00C73987"/>
    <w:rsid w:val="00C73A55"/>
    <w:rsid w:val="00C740E9"/>
    <w:rsid w:val="00C742E2"/>
    <w:rsid w:val="00C77FE2"/>
    <w:rsid w:val="00C80A57"/>
    <w:rsid w:val="00C80ACD"/>
    <w:rsid w:val="00C84005"/>
    <w:rsid w:val="00C84C48"/>
    <w:rsid w:val="00C8543A"/>
    <w:rsid w:val="00C85760"/>
    <w:rsid w:val="00C861D8"/>
    <w:rsid w:val="00C86944"/>
    <w:rsid w:val="00C86E4B"/>
    <w:rsid w:val="00C876C4"/>
    <w:rsid w:val="00C912B4"/>
    <w:rsid w:val="00C919D9"/>
    <w:rsid w:val="00C92621"/>
    <w:rsid w:val="00C9264A"/>
    <w:rsid w:val="00C92727"/>
    <w:rsid w:val="00C93FB6"/>
    <w:rsid w:val="00C941F0"/>
    <w:rsid w:val="00C9584C"/>
    <w:rsid w:val="00C9625F"/>
    <w:rsid w:val="00C975FB"/>
    <w:rsid w:val="00C976A1"/>
    <w:rsid w:val="00CA076E"/>
    <w:rsid w:val="00CA1017"/>
    <w:rsid w:val="00CA11F6"/>
    <w:rsid w:val="00CA1DC8"/>
    <w:rsid w:val="00CA20D0"/>
    <w:rsid w:val="00CA2B8E"/>
    <w:rsid w:val="00CA41F2"/>
    <w:rsid w:val="00CA4C86"/>
    <w:rsid w:val="00CA653D"/>
    <w:rsid w:val="00CA6EA6"/>
    <w:rsid w:val="00CB1109"/>
    <w:rsid w:val="00CB1539"/>
    <w:rsid w:val="00CB21A9"/>
    <w:rsid w:val="00CB3278"/>
    <w:rsid w:val="00CB56A3"/>
    <w:rsid w:val="00CB5C25"/>
    <w:rsid w:val="00CB6100"/>
    <w:rsid w:val="00CB6730"/>
    <w:rsid w:val="00CB6AA2"/>
    <w:rsid w:val="00CB7202"/>
    <w:rsid w:val="00CB7BDD"/>
    <w:rsid w:val="00CB7F17"/>
    <w:rsid w:val="00CC078A"/>
    <w:rsid w:val="00CC167E"/>
    <w:rsid w:val="00CC1C33"/>
    <w:rsid w:val="00CC3CB5"/>
    <w:rsid w:val="00CC47C1"/>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3E83"/>
    <w:rsid w:val="00CE56A0"/>
    <w:rsid w:val="00CE5752"/>
    <w:rsid w:val="00CE5B6C"/>
    <w:rsid w:val="00CE7087"/>
    <w:rsid w:val="00CE76B8"/>
    <w:rsid w:val="00CF01DB"/>
    <w:rsid w:val="00CF0381"/>
    <w:rsid w:val="00CF1B80"/>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95F"/>
    <w:rsid w:val="00D04A42"/>
    <w:rsid w:val="00D055CF"/>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6A3A"/>
    <w:rsid w:val="00D36ECB"/>
    <w:rsid w:val="00D41993"/>
    <w:rsid w:val="00D42C9C"/>
    <w:rsid w:val="00D439AF"/>
    <w:rsid w:val="00D449FE"/>
    <w:rsid w:val="00D454AB"/>
    <w:rsid w:val="00D45A4C"/>
    <w:rsid w:val="00D46567"/>
    <w:rsid w:val="00D46AE1"/>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6CC8"/>
    <w:rsid w:val="00D66EEE"/>
    <w:rsid w:val="00D704E0"/>
    <w:rsid w:val="00D706C6"/>
    <w:rsid w:val="00D71E70"/>
    <w:rsid w:val="00D726C8"/>
    <w:rsid w:val="00D7274F"/>
    <w:rsid w:val="00D74336"/>
    <w:rsid w:val="00D74BE3"/>
    <w:rsid w:val="00D75474"/>
    <w:rsid w:val="00D75AFD"/>
    <w:rsid w:val="00D76F71"/>
    <w:rsid w:val="00D8098F"/>
    <w:rsid w:val="00D80AF1"/>
    <w:rsid w:val="00D82DCA"/>
    <w:rsid w:val="00D84100"/>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0387"/>
    <w:rsid w:val="00DA1240"/>
    <w:rsid w:val="00DA1C29"/>
    <w:rsid w:val="00DA1F14"/>
    <w:rsid w:val="00DA4084"/>
    <w:rsid w:val="00DA631A"/>
    <w:rsid w:val="00DA6ABA"/>
    <w:rsid w:val="00DB0842"/>
    <w:rsid w:val="00DB0EC9"/>
    <w:rsid w:val="00DB1ADE"/>
    <w:rsid w:val="00DB1D75"/>
    <w:rsid w:val="00DB30DC"/>
    <w:rsid w:val="00DB3182"/>
    <w:rsid w:val="00DB3841"/>
    <w:rsid w:val="00DB46B9"/>
    <w:rsid w:val="00DB5BA9"/>
    <w:rsid w:val="00DB7875"/>
    <w:rsid w:val="00DC1243"/>
    <w:rsid w:val="00DC13EA"/>
    <w:rsid w:val="00DC25BA"/>
    <w:rsid w:val="00DC27A5"/>
    <w:rsid w:val="00DC365D"/>
    <w:rsid w:val="00DC4828"/>
    <w:rsid w:val="00DC4E27"/>
    <w:rsid w:val="00DC5E15"/>
    <w:rsid w:val="00DC6F17"/>
    <w:rsid w:val="00DD12B7"/>
    <w:rsid w:val="00DD2646"/>
    <w:rsid w:val="00DD2A4F"/>
    <w:rsid w:val="00DD3E54"/>
    <w:rsid w:val="00DD447A"/>
    <w:rsid w:val="00DD45C4"/>
    <w:rsid w:val="00DD47BA"/>
    <w:rsid w:val="00DD5564"/>
    <w:rsid w:val="00DD58F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2414"/>
    <w:rsid w:val="00DF2844"/>
    <w:rsid w:val="00DF4968"/>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91D"/>
    <w:rsid w:val="00E04A3A"/>
    <w:rsid w:val="00E0546C"/>
    <w:rsid w:val="00E0585E"/>
    <w:rsid w:val="00E06BCB"/>
    <w:rsid w:val="00E10B69"/>
    <w:rsid w:val="00E10C82"/>
    <w:rsid w:val="00E121A0"/>
    <w:rsid w:val="00E13129"/>
    <w:rsid w:val="00E13D8A"/>
    <w:rsid w:val="00E15414"/>
    <w:rsid w:val="00E15CDE"/>
    <w:rsid w:val="00E15D85"/>
    <w:rsid w:val="00E17843"/>
    <w:rsid w:val="00E179B5"/>
    <w:rsid w:val="00E21A57"/>
    <w:rsid w:val="00E21AD7"/>
    <w:rsid w:val="00E21DAB"/>
    <w:rsid w:val="00E24A4C"/>
    <w:rsid w:val="00E25075"/>
    <w:rsid w:val="00E2529E"/>
    <w:rsid w:val="00E25691"/>
    <w:rsid w:val="00E25784"/>
    <w:rsid w:val="00E263D5"/>
    <w:rsid w:val="00E26DC5"/>
    <w:rsid w:val="00E27103"/>
    <w:rsid w:val="00E27634"/>
    <w:rsid w:val="00E32603"/>
    <w:rsid w:val="00E35876"/>
    <w:rsid w:val="00E35C59"/>
    <w:rsid w:val="00E3771D"/>
    <w:rsid w:val="00E40576"/>
    <w:rsid w:val="00E41C6C"/>
    <w:rsid w:val="00E42404"/>
    <w:rsid w:val="00E43798"/>
    <w:rsid w:val="00E4450D"/>
    <w:rsid w:val="00E44668"/>
    <w:rsid w:val="00E463D9"/>
    <w:rsid w:val="00E5031C"/>
    <w:rsid w:val="00E51706"/>
    <w:rsid w:val="00E5235B"/>
    <w:rsid w:val="00E52876"/>
    <w:rsid w:val="00E52991"/>
    <w:rsid w:val="00E52E2C"/>
    <w:rsid w:val="00E537E2"/>
    <w:rsid w:val="00E54586"/>
    <w:rsid w:val="00E55531"/>
    <w:rsid w:val="00E55BC0"/>
    <w:rsid w:val="00E56AF6"/>
    <w:rsid w:val="00E614F1"/>
    <w:rsid w:val="00E622B8"/>
    <w:rsid w:val="00E62621"/>
    <w:rsid w:val="00E62788"/>
    <w:rsid w:val="00E64522"/>
    <w:rsid w:val="00E65160"/>
    <w:rsid w:val="00E65436"/>
    <w:rsid w:val="00E65AA2"/>
    <w:rsid w:val="00E6610E"/>
    <w:rsid w:val="00E664FA"/>
    <w:rsid w:val="00E6682E"/>
    <w:rsid w:val="00E66A46"/>
    <w:rsid w:val="00E66C2D"/>
    <w:rsid w:val="00E67871"/>
    <w:rsid w:val="00E67D4C"/>
    <w:rsid w:val="00E71688"/>
    <w:rsid w:val="00E7237C"/>
    <w:rsid w:val="00E72A23"/>
    <w:rsid w:val="00E7339A"/>
    <w:rsid w:val="00E7375D"/>
    <w:rsid w:val="00E76091"/>
    <w:rsid w:val="00E76BC0"/>
    <w:rsid w:val="00E76D53"/>
    <w:rsid w:val="00E77416"/>
    <w:rsid w:val="00E77627"/>
    <w:rsid w:val="00E77BE7"/>
    <w:rsid w:val="00E8006D"/>
    <w:rsid w:val="00E803E6"/>
    <w:rsid w:val="00E80D92"/>
    <w:rsid w:val="00E81FB8"/>
    <w:rsid w:val="00E831EF"/>
    <w:rsid w:val="00E83AA5"/>
    <w:rsid w:val="00E84076"/>
    <w:rsid w:val="00E84AB8"/>
    <w:rsid w:val="00E85524"/>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4DA"/>
    <w:rsid w:val="00EA172D"/>
    <w:rsid w:val="00EA19EE"/>
    <w:rsid w:val="00EA2135"/>
    <w:rsid w:val="00EA3AEB"/>
    <w:rsid w:val="00EA4558"/>
    <w:rsid w:val="00EA4C5C"/>
    <w:rsid w:val="00EA4CA2"/>
    <w:rsid w:val="00EA510D"/>
    <w:rsid w:val="00EA7E3C"/>
    <w:rsid w:val="00EB03B7"/>
    <w:rsid w:val="00EB0B16"/>
    <w:rsid w:val="00EB1679"/>
    <w:rsid w:val="00EB1A92"/>
    <w:rsid w:val="00EB2A76"/>
    <w:rsid w:val="00EB34A5"/>
    <w:rsid w:val="00EB4C3C"/>
    <w:rsid w:val="00EB4EDD"/>
    <w:rsid w:val="00EB5250"/>
    <w:rsid w:val="00EB558A"/>
    <w:rsid w:val="00EB5838"/>
    <w:rsid w:val="00EB630D"/>
    <w:rsid w:val="00EB64D9"/>
    <w:rsid w:val="00EB6829"/>
    <w:rsid w:val="00EB6AAA"/>
    <w:rsid w:val="00EC156E"/>
    <w:rsid w:val="00EC3332"/>
    <w:rsid w:val="00EC365C"/>
    <w:rsid w:val="00EC463F"/>
    <w:rsid w:val="00EC5C1F"/>
    <w:rsid w:val="00EC5CA0"/>
    <w:rsid w:val="00EC6064"/>
    <w:rsid w:val="00EC68EB"/>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1E3D"/>
    <w:rsid w:val="00EE2863"/>
    <w:rsid w:val="00EE2B6C"/>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6D56"/>
    <w:rsid w:val="00F07611"/>
    <w:rsid w:val="00F11FDF"/>
    <w:rsid w:val="00F12E9D"/>
    <w:rsid w:val="00F14BD7"/>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CAB"/>
    <w:rsid w:val="00F3144D"/>
    <w:rsid w:val="00F31888"/>
    <w:rsid w:val="00F324D9"/>
    <w:rsid w:val="00F32BB8"/>
    <w:rsid w:val="00F33048"/>
    <w:rsid w:val="00F33378"/>
    <w:rsid w:val="00F335E5"/>
    <w:rsid w:val="00F3408C"/>
    <w:rsid w:val="00F3483B"/>
    <w:rsid w:val="00F35EA1"/>
    <w:rsid w:val="00F3643F"/>
    <w:rsid w:val="00F3678A"/>
    <w:rsid w:val="00F37C93"/>
    <w:rsid w:val="00F40057"/>
    <w:rsid w:val="00F40AD7"/>
    <w:rsid w:val="00F410AB"/>
    <w:rsid w:val="00F42CB0"/>
    <w:rsid w:val="00F430B6"/>
    <w:rsid w:val="00F431C4"/>
    <w:rsid w:val="00F43D19"/>
    <w:rsid w:val="00F46AEE"/>
    <w:rsid w:val="00F46C81"/>
    <w:rsid w:val="00F510FD"/>
    <w:rsid w:val="00F5123A"/>
    <w:rsid w:val="00F5161E"/>
    <w:rsid w:val="00F52356"/>
    <w:rsid w:val="00F52E7A"/>
    <w:rsid w:val="00F5515C"/>
    <w:rsid w:val="00F57CDC"/>
    <w:rsid w:val="00F57EC4"/>
    <w:rsid w:val="00F60573"/>
    <w:rsid w:val="00F60F6C"/>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2F2D"/>
    <w:rsid w:val="00FB369D"/>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27A"/>
    <w:rsid w:val="00FF0402"/>
    <w:rsid w:val="00FF0A24"/>
    <w:rsid w:val="00FF0AA5"/>
    <w:rsid w:val="00FF0E4D"/>
    <w:rsid w:val="00FF1966"/>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1776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8"/>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uiPriority w:val="9"/>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locked/>
    <w:rsid w:val="0010692D"/>
    <w:rPr>
      <w:rFonts w:cs="Times New Roman"/>
      <w:lang w:eastAsia="en-US"/>
    </w:rPr>
  </w:style>
  <w:style w:type="paragraph" w:customStyle="1" w:styleId="Styl1">
    <w:name w:val="Styl1"/>
    <w:basedOn w:val="Odstavecseseznamem"/>
    <w:link w:val="Styl1Char"/>
    <w:qFormat/>
    <w:rsid w:val="0010692D"/>
    <w:pPr>
      <w:spacing w:before="120" w:after="120"/>
      <w:ind w:left="567" w:hanging="573"/>
      <w:jc w:val="both"/>
    </w:pPr>
  </w:style>
  <w:style w:type="paragraph" w:customStyle="1" w:styleId="Styl2">
    <w:name w:val="Styl2"/>
    <w:basedOn w:val="Bezmezer"/>
    <w:link w:val="Styl2Char"/>
    <w:uiPriority w:val="99"/>
    <w:qFormat/>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Styl11Char">
    <w:name w:val="Styl 1.1. Char"/>
    <w:basedOn w:val="Styl1Char"/>
    <w:link w:val="Styl11"/>
    <w:locked/>
    <w:rsid w:val="00AE77D2"/>
    <w:rPr>
      <w:rFonts w:ascii="Arial" w:hAnsi="Arial" w:cs="Arial"/>
      <w:lang w:eastAsia="en-US"/>
    </w:rPr>
  </w:style>
  <w:style w:type="paragraph" w:customStyle="1" w:styleId="Styl11">
    <w:name w:val="Styl 1.1."/>
    <w:basedOn w:val="Styl1"/>
    <w:link w:val="Styl11Char"/>
    <w:qFormat/>
    <w:rsid w:val="00AE77D2"/>
    <w:pPr>
      <w:numPr>
        <w:ilvl w:val="1"/>
        <w:numId w:val="1"/>
      </w:numPr>
    </w:pPr>
    <w:rPr>
      <w:rFonts w:ascii="Arial" w:hAnsi="Arial" w:cs="Arial"/>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8"/>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uiPriority w:val="9"/>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locked/>
    <w:rsid w:val="0010692D"/>
    <w:rPr>
      <w:rFonts w:cs="Times New Roman"/>
      <w:lang w:eastAsia="en-US"/>
    </w:rPr>
  </w:style>
  <w:style w:type="paragraph" w:customStyle="1" w:styleId="Styl1">
    <w:name w:val="Styl1"/>
    <w:basedOn w:val="Odstavecseseznamem"/>
    <w:link w:val="Styl1Char"/>
    <w:qFormat/>
    <w:rsid w:val="0010692D"/>
    <w:pPr>
      <w:spacing w:before="120" w:after="120"/>
      <w:ind w:left="567" w:hanging="573"/>
      <w:jc w:val="both"/>
    </w:pPr>
  </w:style>
  <w:style w:type="paragraph" w:customStyle="1" w:styleId="Styl2">
    <w:name w:val="Styl2"/>
    <w:basedOn w:val="Bezmezer"/>
    <w:link w:val="Styl2Char"/>
    <w:uiPriority w:val="99"/>
    <w:qFormat/>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Styl11Char">
    <w:name w:val="Styl 1.1. Char"/>
    <w:basedOn w:val="Styl1Char"/>
    <w:link w:val="Styl11"/>
    <w:locked/>
    <w:rsid w:val="00AE77D2"/>
    <w:rPr>
      <w:rFonts w:ascii="Arial" w:hAnsi="Arial" w:cs="Arial"/>
      <w:lang w:eastAsia="en-US"/>
    </w:rPr>
  </w:style>
  <w:style w:type="paragraph" w:customStyle="1" w:styleId="Styl11">
    <w:name w:val="Styl 1.1."/>
    <w:basedOn w:val="Styl1"/>
    <w:link w:val="Styl11Char"/>
    <w:qFormat/>
    <w:rsid w:val="00AE77D2"/>
    <w:pPr>
      <w:numPr>
        <w:ilvl w:val="1"/>
        <w:numId w:val="1"/>
      </w:numPr>
    </w:pPr>
    <w:rPr>
      <w:rFonts w:ascii="Arial" w:hAnsi="Arial" w:cs="Arial"/>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9853">
      <w:bodyDiv w:val="1"/>
      <w:marLeft w:val="0"/>
      <w:marRight w:val="0"/>
      <w:marTop w:val="0"/>
      <w:marBottom w:val="0"/>
      <w:divBdr>
        <w:top w:val="none" w:sz="0" w:space="0" w:color="auto"/>
        <w:left w:val="none" w:sz="0" w:space="0" w:color="auto"/>
        <w:bottom w:val="none" w:sz="0" w:space="0" w:color="auto"/>
        <w:right w:val="none" w:sz="0" w:space="0" w:color="auto"/>
      </w:divBdr>
    </w:div>
    <w:div w:id="467826077">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C722C-DA77-443D-A665-8823CD102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11085</Words>
  <Characters>66150</Characters>
  <Application>Microsoft Office Word</Application>
  <DocSecurity>0</DocSecurity>
  <Lines>551</Lines>
  <Paragraphs>154</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uzivatel</cp:lastModifiedBy>
  <cp:revision>9</cp:revision>
  <cp:lastPrinted>2017-05-02T12:12:00Z</cp:lastPrinted>
  <dcterms:created xsi:type="dcterms:W3CDTF">2020-03-15T21:38:00Z</dcterms:created>
  <dcterms:modified xsi:type="dcterms:W3CDTF">2020-03-16T16:15:00Z</dcterms:modified>
</cp:coreProperties>
</file>